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BE95A" w14:textId="03353CC2" w:rsidR="00C42792" w:rsidRPr="007D0DA4" w:rsidRDefault="00C42792" w:rsidP="00C42792">
      <w:pPr>
        <w:jc w:val="right"/>
        <w:rPr>
          <w:rFonts w:ascii="Arial" w:hAnsi="Arial" w:cs="Arial"/>
          <w:sz w:val="20"/>
          <w:szCs w:val="20"/>
        </w:rPr>
      </w:pPr>
      <w:r w:rsidRPr="007D0DA4">
        <w:rPr>
          <w:rFonts w:ascii="Arial" w:hAnsi="Arial" w:cs="Arial"/>
          <w:sz w:val="20"/>
          <w:szCs w:val="20"/>
        </w:rPr>
        <w:t xml:space="preserve">Załącznik nr </w:t>
      </w:r>
      <w:r w:rsidR="00BB7832">
        <w:rPr>
          <w:rFonts w:ascii="Arial" w:hAnsi="Arial" w:cs="Arial"/>
          <w:sz w:val="20"/>
          <w:szCs w:val="20"/>
        </w:rPr>
        <w:t>4</w:t>
      </w:r>
      <w:r w:rsidRPr="007D0DA4">
        <w:rPr>
          <w:rFonts w:ascii="Arial" w:hAnsi="Arial" w:cs="Arial"/>
          <w:sz w:val="20"/>
          <w:szCs w:val="20"/>
        </w:rPr>
        <w:t xml:space="preserve"> do SWZ </w:t>
      </w:r>
    </w:p>
    <w:p w14:paraId="5BD482E2" w14:textId="77777777" w:rsidR="00FD22C0" w:rsidRPr="000B43E6" w:rsidRDefault="00FD22C0" w:rsidP="00FD22C0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3"/>
          <w:szCs w:val="23"/>
        </w:rPr>
      </w:pPr>
    </w:p>
    <w:p w14:paraId="54AAD11E" w14:textId="43A7224D" w:rsidR="00351A90" w:rsidRPr="005F3A8B" w:rsidRDefault="00351A90" w:rsidP="00351A90">
      <w:pPr>
        <w:tabs>
          <w:tab w:val="center" w:pos="4536"/>
          <w:tab w:val="right" w:pos="9072"/>
        </w:tabs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Oznaczenie sprawy: </w:t>
      </w:r>
      <w:r w:rsidRPr="005F3A8B">
        <w:rPr>
          <w:rFonts w:ascii="Arial" w:hAnsi="Arial" w:cs="Arial"/>
          <w:caps/>
          <w:sz w:val="20"/>
          <w:szCs w:val="20"/>
        </w:rPr>
        <w:t>ZPF.I.271.</w:t>
      </w:r>
      <w:r w:rsidR="00B97E42">
        <w:rPr>
          <w:rFonts w:ascii="Arial" w:hAnsi="Arial" w:cs="Arial"/>
          <w:caps/>
          <w:sz w:val="20"/>
          <w:szCs w:val="20"/>
        </w:rPr>
        <w:t>1</w:t>
      </w:r>
      <w:r w:rsidR="008A4F91">
        <w:rPr>
          <w:rFonts w:ascii="Arial" w:hAnsi="Arial" w:cs="Arial"/>
          <w:caps/>
          <w:sz w:val="20"/>
          <w:szCs w:val="20"/>
        </w:rPr>
        <w:t>3</w:t>
      </w:r>
      <w:r w:rsidRPr="005F3A8B">
        <w:rPr>
          <w:rFonts w:ascii="Arial" w:hAnsi="Arial" w:cs="Arial"/>
          <w:caps/>
          <w:sz w:val="20"/>
          <w:szCs w:val="20"/>
        </w:rPr>
        <w:t>.202</w:t>
      </w:r>
      <w:r w:rsidR="00BB7832">
        <w:rPr>
          <w:rFonts w:ascii="Arial" w:hAnsi="Arial" w:cs="Arial"/>
          <w:caps/>
          <w:sz w:val="20"/>
          <w:szCs w:val="20"/>
        </w:rPr>
        <w:t>5</w:t>
      </w:r>
    </w:p>
    <w:p w14:paraId="0F25C801" w14:textId="77777777" w:rsidR="002516A6" w:rsidRDefault="002516A6" w:rsidP="00FD22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44F15EEE" w14:textId="7AA28C2C" w:rsidR="002516A6" w:rsidRPr="00CB7E1D" w:rsidRDefault="00FD22C0" w:rsidP="00FD22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CB7E1D">
        <w:rPr>
          <w:rFonts w:ascii="Arial" w:hAnsi="Arial" w:cs="Arial"/>
          <w:b/>
          <w:bCs/>
          <w:color w:val="000000"/>
          <w:u w:val="single"/>
        </w:rPr>
        <w:t>Oświadczenie</w:t>
      </w:r>
      <w:r w:rsidR="001F240F" w:rsidRPr="00CB7E1D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Pr="00CB7E1D">
        <w:rPr>
          <w:rFonts w:ascii="Arial" w:hAnsi="Arial" w:cs="Arial"/>
          <w:b/>
          <w:bCs/>
          <w:color w:val="000000"/>
          <w:u w:val="single"/>
        </w:rPr>
        <w:t xml:space="preserve">podmiotu udostępniającego zasoby </w:t>
      </w:r>
    </w:p>
    <w:p w14:paraId="6AEA4563" w14:textId="77777777" w:rsidR="00220B6A" w:rsidRPr="000B43E6" w:rsidRDefault="00220B6A" w:rsidP="00220B6A">
      <w:pPr>
        <w:pStyle w:val="Nagwek5"/>
        <w:keepNext/>
        <w:spacing w:before="120" w:after="0" w:line="360" w:lineRule="auto"/>
        <w:ind w:right="198"/>
        <w:rPr>
          <w:rFonts w:ascii="Arial" w:hAnsi="Arial" w:cs="Arial"/>
          <w:color w:val="000000"/>
          <w:sz w:val="23"/>
          <w:szCs w:val="23"/>
        </w:rPr>
      </w:pPr>
      <w:r w:rsidRPr="000B43E6">
        <w:rPr>
          <w:rFonts w:ascii="Arial" w:hAnsi="Arial" w:cs="Arial"/>
          <w:color w:val="000000"/>
          <w:sz w:val="23"/>
          <w:szCs w:val="23"/>
        </w:rPr>
        <w:t xml:space="preserve">Podmiot udostępniający zasoby: </w:t>
      </w:r>
    </w:p>
    <w:p w14:paraId="749F2A48" w14:textId="77777777" w:rsidR="00220B6A" w:rsidRPr="000B43E6" w:rsidRDefault="00220B6A" w:rsidP="00220B6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  <w:r w:rsidRPr="000B43E6">
        <w:rPr>
          <w:rFonts w:ascii="Arial" w:hAnsi="Arial" w:cs="Arial"/>
          <w:color w:val="000000"/>
          <w:sz w:val="23"/>
          <w:szCs w:val="23"/>
        </w:rPr>
        <w:t>…………………………………..</w:t>
      </w:r>
    </w:p>
    <w:p w14:paraId="1925F835" w14:textId="77777777" w:rsidR="00220B6A" w:rsidRPr="000B43E6" w:rsidRDefault="00220B6A" w:rsidP="00220B6A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0B43E6">
        <w:rPr>
          <w:rFonts w:ascii="Arial" w:hAnsi="Arial" w:cs="Arial"/>
          <w:i/>
          <w:iCs/>
          <w:color w:val="000000"/>
          <w:sz w:val="16"/>
          <w:szCs w:val="16"/>
        </w:rPr>
        <w:t xml:space="preserve">(pełna nazwa/firma, adres, </w:t>
      </w:r>
    </w:p>
    <w:p w14:paraId="60AFBA08" w14:textId="77777777" w:rsidR="00F95A9B" w:rsidRPr="000B43E6" w:rsidRDefault="00220B6A" w:rsidP="00220B6A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0B43E6">
        <w:rPr>
          <w:rFonts w:ascii="Arial" w:hAnsi="Arial" w:cs="Arial"/>
          <w:i/>
          <w:iCs/>
          <w:color w:val="000000"/>
          <w:sz w:val="16"/>
          <w:szCs w:val="16"/>
        </w:rPr>
        <w:t>w zależności od podmiotu: NIP/PESEL, KRS/</w:t>
      </w:r>
      <w:proofErr w:type="spellStart"/>
      <w:r w:rsidRPr="000B43E6">
        <w:rPr>
          <w:rFonts w:ascii="Arial" w:hAnsi="Arial" w:cs="Arial"/>
          <w:i/>
          <w:iCs/>
          <w:color w:val="000000"/>
          <w:sz w:val="16"/>
          <w:szCs w:val="16"/>
        </w:rPr>
        <w:t>CEiDG</w:t>
      </w:r>
      <w:proofErr w:type="spellEnd"/>
      <w:r w:rsidRPr="000B43E6">
        <w:rPr>
          <w:rFonts w:ascii="Arial" w:hAnsi="Arial" w:cs="Arial"/>
          <w:i/>
          <w:iCs/>
          <w:color w:val="000000"/>
          <w:sz w:val="16"/>
          <w:szCs w:val="16"/>
        </w:rPr>
        <w:t xml:space="preserve">) </w:t>
      </w:r>
    </w:p>
    <w:p w14:paraId="72C3E6A2" w14:textId="77777777" w:rsidR="00F95A9B" w:rsidRDefault="001F240F" w:rsidP="00A46CA0">
      <w:pPr>
        <w:spacing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Żurawica</w:t>
      </w:r>
    </w:p>
    <w:p w14:paraId="6073BBF4" w14:textId="77777777" w:rsidR="00AB31F7" w:rsidRPr="00AB31F7" w:rsidRDefault="00AB31F7" w:rsidP="00AB31F7">
      <w:pPr>
        <w:spacing w:line="276" w:lineRule="auto"/>
        <w:jc w:val="right"/>
        <w:rPr>
          <w:rFonts w:ascii="Arial" w:hAnsi="Arial" w:cs="Arial"/>
          <w:b/>
        </w:rPr>
      </w:pPr>
      <w:r w:rsidRPr="00AB31F7">
        <w:rPr>
          <w:rFonts w:ascii="Arial" w:hAnsi="Arial" w:cs="Arial"/>
          <w:b/>
        </w:rPr>
        <w:t>ul. Ojca Św. Jana Pawła II 1</w:t>
      </w:r>
    </w:p>
    <w:p w14:paraId="52FE5715" w14:textId="77777777" w:rsidR="00AB31F7" w:rsidRDefault="00AB31F7" w:rsidP="00AB31F7">
      <w:pPr>
        <w:spacing w:line="276" w:lineRule="auto"/>
        <w:jc w:val="right"/>
        <w:rPr>
          <w:rFonts w:ascii="Arial" w:hAnsi="Arial" w:cs="Arial"/>
          <w:b/>
        </w:rPr>
      </w:pP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</w:r>
      <w:r w:rsidRPr="00AB31F7">
        <w:rPr>
          <w:rFonts w:ascii="Arial" w:hAnsi="Arial" w:cs="Arial"/>
          <w:b/>
        </w:rPr>
        <w:tab/>
        <w:t>37-710 Żurawica</w:t>
      </w:r>
    </w:p>
    <w:p w14:paraId="289060F3" w14:textId="77777777" w:rsidR="00F95A9B" w:rsidRPr="000B43E6" w:rsidRDefault="00F95A9B" w:rsidP="00A46CA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0429BC9F" w14:textId="25D27723" w:rsidR="002D3888" w:rsidRDefault="00220B6A" w:rsidP="00E4466F">
      <w:pPr>
        <w:tabs>
          <w:tab w:val="center" w:pos="4536"/>
          <w:tab w:val="left" w:pos="6945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  <w:r w:rsidRPr="000B43E6">
        <w:rPr>
          <w:rFonts w:ascii="Arial" w:hAnsi="Arial" w:cs="Arial"/>
          <w:color w:val="000000"/>
          <w:sz w:val="20"/>
        </w:rPr>
        <w:t xml:space="preserve">Na potrzeby postępowania o udzielenie zamówienia </w:t>
      </w:r>
      <w:proofErr w:type="spellStart"/>
      <w:r w:rsidRPr="000B43E6">
        <w:rPr>
          <w:rFonts w:ascii="Arial" w:hAnsi="Arial" w:cs="Arial"/>
          <w:color w:val="000000"/>
          <w:sz w:val="20"/>
        </w:rPr>
        <w:t>pn</w:t>
      </w:r>
      <w:proofErr w:type="spellEnd"/>
      <w:r w:rsidR="00A607D4">
        <w:rPr>
          <w:rFonts w:ascii="Arial" w:hAnsi="Arial" w:cs="Arial"/>
          <w:color w:val="000000"/>
          <w:sz w:val="20"/>
        </w:rPr>
        <w:t xml:space="preserve"> </w:t>
      </w:r>
      <w:r w:rsidR="005E6586" w:rsidRPr="005E6586">
        <w:rPr>
          <w:rFonts w:ascii="Arial" w:hAnsi="Arial" w:cs="Arial"/>
          <w:b/>
          <w:bCs/>
          <w:color w:val="000000"/>
          <w:sz w:val="20"/>
        </w:rPr>
        <w:t>,,</w:t>
      </w:r>
      <w:r w:rsidR="00B97E42" w:rsidRPr="00B97E42">
        <w:rPr>
          <w:rFonts w:ascii="Arial" w:hAnsi="Arial" w:cs="Arial"/>
          <w:b/>
          <w:bCs/>
          <w:color w:val="000000"/>
          <w:sz w:val="20"/>
        </w:rPr>
        <w:t>Mój potencjał - Moja przyszłość. Rozwój edukacji w Gminie Żurawica ”Dostawa pomocy dydaktycznych do pracowni biologiczno-chemicznych</w:t>
      </w:r>
      <w:r w:rsidR="005E6586" w:rsidRPr="005E6586">
        <w:rPr>
          <w:rFonts w:ascii="Arial" w:hAnsi="Arial" w:cs="Arial"/>
          <w:b/>
          <w:bCs/>
          <w:color w:val="000000"/>
          <w:sz w:val="20"/>
        </w:rPr>
        <w:t>”</w:t>
      </w:r>
    </w:p>
    <w:p w14:paraId="3DEDB0D8" w14:textId="77777777" w:rsidR="005E6586" w:rsidRPr="00BD6543" w:rsidRDefault="005E6586" w:rsidP="00E4466F">
      <w:pPr>
        <w:tabs>
          <w:tab w:val="center" w:pos="4536"/>
          <w:tab w:val="left" w:pos="6945"/>
        </w:tabs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20BBD54" w14:textId="2B77EE21" w:rsidR="00CB7E1D" w:rsidRDefault="00CB7E1D" w:rsidP="00904C80">
      <w:pPr>
        <w:numPr>
          <w:ilvl w:val="0"/>
          <w:numId w:val="46"/>
        </w:numPr>
        <w:spacing w:after="15" w:line="23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7E42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B97E42">
        <w:rPr>
          <w:rFonts w:ascii="Arial" w:hAnsi="Arial" w:cs="Arial"/>
          <w:sz w:val="20"/>
          <w:szCs w:val="20"/>
        </w:rPr>
        <w:t>Pzp</w:t>
      </w:r>
      <w:proofErr w:type="spellEnd"/>
      <w:r w:rsidRPr="00B97E42">
        <w:rPr>
          <w:rFonts w:ascii="Arial" w:hAnsi="Arial" w:cs="Arial"/>
          <w:sz w:val="20"/>
          <w:szCs w:val="20"/>
        </w:rPr>
        <w:t xml:space="preserve">. </w:t>
      </w:r>
    </w:p>
    <w:p w14:paraId="32F71F5D" w14:textId="77777777" w:rsidR="00B97E42" w:rsidRPr="00B97E42" w:rsidRDefault="00B97E42" w:rsidP="00B97E42">
      <w:pPr>
        <w:spacing w:after="15" w:line="231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76B1490" w14:textId="77777777" w:rsidR="00CB7E1D" w:rsidRPr="00123317" w:rsidRDefault="00CB7E1D" w:rsidP="00CB7E1D">
      <w:pPr>
        <w:pStyle w:val="Akapitzlist"/>
        <w:numPr>
          <w:ilvl w:val="0"/>
          <w:numId w:val="4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23317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odstawie art. …………. ustawy </w:t>
      </w:r>
      <w:proofErr w:type="spellStart"/>
      <w:r w:rsidRPr="00123317">
        <w:rPr>
          <w:rFonts w:ascii="Arial" w:hAnsi="Arial" w:cs="Arial"/>
          <w:sz w:val="20"/>
          <w:szCs w:val="20"/>
        </w:rPr>
        <w:t>Pzp</w:t>
      </w:r>
      <w:proofErr w:type="spellEnd"/>
      <w:r w:rsidRPr="00123317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ustawy </w:t>
      </w:r>
      <w:proofErr w:type="spellStart"/>
      <w:r w:rsidRPr="00123317">
        <w:rPr>
          <w:rFonts w:ascii="Arial" w:hAnsi="Arial" w:cs="Arial"/>
          <w:sz w:val="20"/>
          <w:szCs w:val="20"/>
        </w:rPr>
        <w:t>Pzp</w:t>
      </w:r>
      <w:proofErr w:type="spellEnd"/>
      <w:r w:rsidRPr="00123317">
        <w:rPr>
          <w:rFonts w:ascii="Arial" w:hAnsi="Arial" w:cs="Arial"/>
          <w:sz w:val="20"/>
          <w:szCs w:val="20"/>
        </w:rPr>
        <w:t xml:space="preserve">). Jednocześnie oświadczam, że w związku z ww. okolicznością, na podstawie art.110 ust. 2 ustawy </w:t>
      </w:r>
      <w:proofErr w:type="spellStart"/>
      <w:r w:rsidRPr="00123317">
        <w:rPr>
          <w:rFonts w:ascii="Arial" w:hAnsi="Arial" w:cs="Arial"/>
          <w:sz w:val="20"/>
          <w:szCs w:val="20"/>
        </w:rPr>
        <w:t>Pzp</w:t>
      </w:r>
      <w:proofErr w:type="spellEnd"/>
      <w:r w:rsidRPr="00123317">
        <w:rPr>
          <w:rFonts w:ascii="Arial" w:hAnsi="Arial" w:cs="Arial"/>
          <w:sz w:val="20"/>
          <w:szCs w:val="20"/>
        </w:rPr>
        <w:t xml:space="preserve"> podjąłem następujące środki naprawcze:  ……………………...…………………..………………………………………………………………………. </w:t>
      </w:r>
    </w:p>
    <w:p w14:paraId="32009202" w14:textId="77777777" w:rsidR="00CB7E1D" w:rsidRPr="001B10C9" w:rsidRDefault="00CB7E1D" w:rsidP="00CB7E1D">
      <w:pPr>
        <w:ind w:left="709"/>
        <w:rPr>
          <w:rFonts w:ascii="Arial" w:hAnsi="Arial" w:cs="Arial"/>
          <w:sz w:val="20"/>
          <w:szCs w:val="20"/>
        </w:rPr>
      </w:pPr>
    </w:p>
    <w:p w14:paraId="5AEE2B52" w14:textId="77777777" w:rsidR="00CB7E1D" w:rsidRPr="00123317" w:rsidRDefault="00CB7E1D" w:rsidP="00CB7E1D">
      <w:pPr>
        <w:numPr>
          <w:ilvl w:val="0"/>
          <w:numId w:val="46"/>
        </w:numPr>
        <w:spacing w:after="15" w:line="23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3317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E00C566" w14:textId="77777777" w:rsidR="00CB7E1D" w:rsidRDefault="00CB7E1D" w:rsidP="00CB7E1D">
      <w:pPr>
        <w:spacing w:after="15" w:line="231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F6A8851" w14:textId="00367AA0" w:rsidR="00CB7E1D" w:rsidRDefault="00CB7E1D" w:rsidP="00CB7E1D">
      <w:pPr>
        <w:jc w:val="center"/>
        <w:rPr>
          <w:rFonts w:ascii="Arial" w:hAnsi="Arial" w:cs="Arial"/>
          <w:i/>
          <w:sz w:val="20"/>
          <w:szCs w:val="20"/>
        </w:rPr>
      </w:pPr>
      <w:r w:rsidRPr="005F3A8B">
        <w:rPr>
          <w:rFonts w:ascii="Arial" w:hAnsi="Arial" w:cs="Arial"/>
          <w:i/>
          <w:sz w:val="20"/>
          <w:szCs w:val="20"/>
        </w:rPr>
        <w:t xml:space="preserve">                                                 </w:t>
      </w:r>
    </w:p>
    <w:p w14:paraId="3DB64628" w14:textId="77777777" w:rsidR="00683815" w:rsidRPr="00372B4F" w:rsidRDefault="00683815" w:rsidP="00B97E42">
      <w:pPr>
        <w:numPr>
          <w:ilvl w:val="0"/>
          <w:numId w:val="46"/>
        </w:numPr>
        <w:spacing w:after="15" w:line="231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372B4F">
        <w:rPr>
          <w:rFonts w:ascii="Arial" w:hAnsi="Arial" w:cs="Arial"/>
          <w:sz w:val="16"/>
          <w:szCs w:val="16"/>
        </w:rPr>
        <w:t xml:space="preserve">Wskazuje że aktualny dokument potwierdzający umocowanie do reprezentacji podmiotu udostępniającego zasoby Zamawiający może pobrać za pomocą bezpłatnych baz dostępnych pod adresem: </w:t>
      </w:r>
    </w:p>
    <w:p w14:paraId="14AE53A3" w14:textId="77777777" w:rsidR="003B5565" w:rsidRPr="000B43E6" w:rsidRDefault="003B5565" w:rsidP="003B5565">
      <w:pPr>
        <w:suppressAutoHyphens/>
        <w:autoSpaceDE w:val="0"/>
        <w:ind w:right="-153"/>
        <w:jc w:val="both"/>
        <w:rPr>
          <w:rFonts w:ascii="Arial" w:hAnsi="Arial" w:cs="Arial"/>
          <w:color w:val="000000"/>
          <w:sz w:val="20"/>
          <w:szCs w:val="20"/>
        </w:rPr>
      </w:pPr>
    </w:p>
    <w:p w14:paraId="7ECB454A" w14:textId="77777777" w:rsidR="00683815" w:rsidRPr="000B43E6" w:rsidRDefault="008A29CF" w:rsidP="006F207C">
      <w:pPr>
        <w:ind w:left="357"/>
        <w:jc w:val="both"/>
        <w:rPr>
          <w:rFonts w:ascii="Arial" w:hAnsi="Arial" w:cs="Arial"/>
        </w:rPr>
      </w:pPr>
      <w:sdt>
        <w:sdtPr>
          <w:id w:val="-1639248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13C">
            <w:rPr>
              <w:rFonts w:ascii="MS Gothic" w:eastAsia="MS Gothic" w:hAnsi="MS Gothic" w:hint="eastAsia"/>
            </w:rPr>
            <w:t>☐</w:t>
          </w:r>
        </w:sdtContent>
      </w:sdt>
      <w:hyperlink r:id="rId8" w:history="1">
        <w:r w:rsidR="00683815" w:rsidRPr="000B43E6">
          <w:rPr>
            <w:rFonts w:ascii="Arial" w:hAnsi="Arial" w:cs="Arial"/>
            <w:color w:val="0000FF"/>
            <w:sz w:val="20"/>
            <w:szCs w:val="20"/>
            <w:u w:val="single"/>
          </w:rPr>
          <w:t>https://prod.ceidg.gov.pl/CEIDG/CEIDG.Public.UI/Search.aspx</w:t>
        </w:r>
      </w:hyperlink>
      <w:r w:rsidR="00683815" w:rsidRPr="000B43E6">
        <w:rPr>
          <w:rFonts w:ascii="Arial" w:hAnsi="Arial" w:cs="Arial"/>
          <w:sz w:val="20"/>
          <w:szCs w:val="20"/>
        </w:rPr>
        <w:t xml:space="preserve"> (CEIDG)</w:t>
      </w:r>
    </w:p>
    <w:p w14:paraId="572E271C" w14:textId="77777777" w:rsidR="00683815" w:rsidRPr="000B43E6" w:rsidRDefault="008A29CF" w:rsidP="006F207C">
      <w:pPr>
        <w:ind w:left="357"/>
        <w:jc w:val="both"/>
        <w:rPr>
          <w:rFonts w:ascii="Arial" w:hAnsi="Arial" w:cs="Arial"/>
          <w:sz w:val="20"/>
          <w:szCs w:val="20"/>
        </w:rPr>
      </w:pPr>
      <w:sdt>
        <w:sdtPr>
          <w:id w:val="-1069654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13C">
            <w:rPr>
              <w:rFonts w:ascii="MS Gothic" w:eastAsia="MS Gothic" w:hAnsi="MS Gothic" w:hint="eastAsia"/>
            </w:rPr>
            <w:t>☐</w:t>
          </w:r>
        </w:sdtContent>
      </w:sdt>
      <w:hyperlink r:id="rId9" w:history="1">
        <w:r w:rsidR="00683815" w:rsidRPr="000B43E6">
          <w:rPr>
            <w:rFonts w:ascii="Arial" w:hAnsi="Arial" w:cs="Arial"/>
            <w:color w:val="0000FF"/>
            <w:sz w:val="20"/>
            <w:szCs w:val="20"/>
            <w:u w:val="single"/>
          </w:rPr>
          <w:t>https://ekrs.ms.gov.pl/web/wyszukiwarka-krs/strona-glowna/</w:t>
        </w:r>
      </w:hyperlink>
      <w:r w:rsidR="00683815" w:rsidRPr="000B43E6">
        <w:rPr>
          <w:rFonts w:ascii="Arial" w:hAnsi="Arial" w:cs="Arial"/>
          <w:sz w:val="20"/>
          <w:szCs w:val="20"/>
        </w:rPr>
        <w:t xml:space="preserve"> (KRS)</w:t>
      </w:r>
    </w:p>
    <w:p w14:paraId="209F477F" w14:textId="77777777" w:rsidR="00683815" w:rsidRPr="000B43E6" w:rsidRDefault="008A29CF" w:rsidP="00683815">
      <w:pPr>
        <w:ind w:left="357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20"/>
          </w:rPr>
          <w:id w:val="-1330899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13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83815" w:rsidRPr="000B43E6">
        <w:rPr>
          <w:rFonts w:ascii="Arial" w:hAnsi="Arial" w:cs="Arial"/>
          <w:sz w:val="20"/>
          <w:szCs w:val="20"/>
        </w:rPr>
        <w:t>inny właściwy rejestr</w:t>
      </w:r>
      <w:r w:rsidR="00683815" w:rsidRPr="000B43E6">
        <w:rPr>
          <w:rFonts w:ascii="Arial" w:hAnsi="Arial" w:cs="Arial"/>
        </w:rPr>
        <w:t>…………………………..      …………………………………..</w:t>
      </w:r>
    </w:p>
    <w:p w14:paraId="1986A350" w14:textId="77777777" w:rsidR="00683815" w:rsidRPr="000B43E6" w:rsidRDefault="006F207C" w:rsidP="00683815">
      <w:pPr>
        <w:ind w:left="357"/>
        <w:rPr>
          <w:rFonts w:ascii="Arial" w:hAnsi="Arial" w:cs="Arial"/>
          <w:color w:val="000000"/>
          <w:sz w:val="16"/>
          <w:szCs w:val="16"/>
        </w:rPr>
      </w:pPr>
      <w:r w:rsidRPr="000B43E6">
        <w:rPr>
          <w:rFonts w:ascii="Arial" w:hAnsi="Arial" w:cs="Arial"/>
          <w:color w:val="FF0000"/>
          <w:sz w:val="16"/>
          <w:szCs w:val="16"/>
        </w:rPr>
        <w:t xml:space="preserve">           </w:t>
      </w:r>
      <w:r w:rsidR="00683815" w:rsidRPr="000B43E6">
        <w:rPr>
          <w:rFonts w:ascii="Arial" w:hAnsi="Arial" w:cs="Arial"/>
          <w:color w:val="FF0000"/>
          <w:sz w:val="16"/>
          <w:szCs w:val="16"/>
        </w:rPr>
        <w:t xml:space="preserve">                                           </w:t>
      </w:r>
      <w:r w:rsidR="00683815" w:rsidRPr="000B43E6">
        <w:rPr>
          <w:rFonts w:ascii="Arial" w:hAnsi="Arial" w:cs="Arial"/>
          <w:color w:val="000000"/>
          <w:sz w:val="16"/>
          <w:szCs w:val="16"/>
        </w:rPr>
        <w:t xml:space="preserve">(wpisać nazwę bazy)  </w:t>
      </w:r>
      <w:r w:rsidR="00683815" w:rsidRPr="000B43E6">
        <w:rPr>
          <w:rFonts w:ascii="Arial" w:hAnsi="Arial" w:cs="Arial"/>
          <w:color w:val="000000"/>
          <w:sz w:val="16"/>
          <w:szCs w:val="16"/>
        </w:rPr>
        <w:tab/>
      </w:r>
      <w:r w:rsidR="00683815" w:rsidRPr="000B43E6">
        <w:rPr>
          <w:rFonts w:ascii="Arial" w:hAnsi="Arial" w:cs="Arial"/>
          <w:color w:val="000000"/>
          <w:sz w:val="16"/>
          <w:szCs w:val="16"/>
        </w:rPr>
        <w:tab/>
        <w:t xml:space="preserve">  </w:t>
      </w:r>
      <w:r w:rsidR="004D213C">
        <w:rPr>
          <w:rFonts w:ascii="Arial" w:hAnsi="Arial" w:cs="Arial"/>
          <w:color w:val="000000"/>
          <w:sz w:val="16"/>
          <w:szCs w:val="16"/>
        </w:rPr>
        <w:t xml:space="preserve">                              </w:t>
      </w:r>
      <w:r w:rsidR="00683815" w:rsidRPr="000B43E6">
        <w:rPr>
          <w:rFonts w:ascii="Arial" w:hAnsi="Arial" w:cs="Arial"/>
          <w:color w:val="000000"/>
          <w:sz w:val="16"/>
          <w:szCs w:val="16"/>
        </w:rPr>
        <w:t>(wpisać adres internetowy bazy)</w:t>
      </w:r>
    </w:p>
    <w:p w14:paraId="5D33F52C" w14:textId="77777777" w:rsidR="00683815" w:rsidRPr="000B43E6" w:rsidRDefault="008A29CF" w:rsidP="00683815">
      <w:pPr>
        <w:ind w:left="357"/>
        <w:jc w:val="both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403846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13C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683815" w:rsidRPr="000B43E6">
        <w:rPr>
          <w:rFonts w:ascii="Arial" w:hAnsi="Arial" w:cs="Arial"/>
          <w:color w:val="000000"/>
          <w:sz w:val="20"/>
          <w:szCs w:val="20"/>
        </w:rPr>
        <w:t>brak możliwości pobrania online</w:t>
      </w:r>
    </w:p>
    <w:p w14:paraId="2D519345" w14:textId="77777777" w:rsidR="00683815" w:rsidRDefault="00683815" w:rsidP="00683815">
      <w:pPr>
        <w:ind w:left="357"/>
        <w:jc w:val="both"/>
        <w:rPr>
          <w:rFonts w:ascii="Arial" w:hAnsi="Arial" w:cs="Arial"/>
          <w:color w:val="000000"/>
        </w:rPr>
      </w:pPr>
    </w:p>
    <w:p w14:paraId="16313CC8" w14:textId="77777777" w:rsidR="00B97E42" w:rsidRDefault="00683815" w:rsidP="002D3888">
      <w:pPr>
        <w:spacing w:line="276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  <w:r w:rsidRPr="000B43E6">
        <w:rPr>
          <w:rFonts w:ascii="Arial" w:hAnsi="Arial" w:cs="Arial"/>
          <w:color w:val="000000"/>
          <w:sz w:val="16"/>
          <w:szCs w:val="16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proofErr w:type="spellStart"/>
      <w:r w:rsidRPr="000B43E6">
        <w:rPr>
          <w:rFonts w:ascii="Arial" w:hAnsi="Arial" w:cs="Arial"/>
          <w:color w:val="000000"/>
          <w:sz w:val="16"/>
          <w:szCs w:val="16"/>
        </w:rPr>
        <w:t>Pzp</w:t>
      </w:r>
      <w:proofErr w:type="spellEnd"/>
      <w:r w:rsidRPr="000B43E6">
        <w:rPr>
          <w:rFonts w:ascii="Arial" w:hAnsi="Arial" w:cs="Arial"/>
          <w:color w:val="000000"/>
          <w:sz w:val="16"/>
          <w:szCs w:val="16"/>
        </w:rPr>
        <w:t>)</w:t>
      </w:r>
      <w:r w:rsidR="00B97E42">
        <w:rPr>
          <w:rFonts w:ascii="Arial" w:hAnsi="Arial" w:cs="Arial"/>
          <w:color w:val="000000"/>
          <w:sz w:val="16"/>
          <w:szCs w:val="16"/>
        </w:rPr>
        <w:t>.</w:t>
      </w:r>
    </w:p>
    <w:p w14:paraId="5A05B6E6" w14:textId="77777777" w:rsidR="00B97E42" w:rsidRDefault="00B97E42" w:rsidP="002D3888">
      <w:pPr>
        <w:spacing w:line="276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28468C2B" w14:textId="77777777" w:rsidR="00B97E42" w:rsidRDefault="00B97E42" w:rsidP="002D3888">
      <w:pPr>
        <w:spacing w:line="276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357C15B4" w14:textId="77777777" w:rsidR="00B97E42" w:rsidRDefault="00B97E42" w:rsidP="002D3888">
      <w:pPr>
        <w:spacing w:line="276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74596A30" w14:textId="77777777" w:rsidR="00B97E42" w:rsidRDefault="00B97E42" w:rsidP="002D3888">
      <w:pPr>
        <w:spacing w:line="276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7D230886" w14:textId="79F57E93" w:rsidR="002D3888" w:rsidRPr="002D3888" w:rsidRDefault="00683815" w:rsidP="002D3888">
      <w:pPr>
        <w:spacing w:line="276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  <w:r w:rsidRPr="000B43E6">
        <w:rPr>
          <w:rFonts w:ascii="Arial" w:hAnsi="Arial" w:cs="Arial"/>
          <w:color w:val="000000"/>
          <w:sz w:val="16"/>
          <w:szCs w:val="16"/>
        </w:rPr>
        <w:t xml:space="preserve"> </w:t>
      </w:r>
      <w:bookmarkStart w:id="0" w:name="_GoBack"/>
      <w:bookmarkEnd w:id="0"/>
    </w:p>
    <w:p w14:paraId="58DE991D" w14:textId="33461195" w:rsidR="000B10A5" w:rsidRPr="00837717" w:rsidRDefault="00837717" w:rsidP="00683815">
      <w:pPr>
        <w:ind w:left="4254" w:hanging="3714"/>
        <w:jc w:val="right"/>
        <w:rPr>
          <w:rFonts w:ascii="Arial" w:hAnsi="Arial" w:cs="Arial"/>
          <w:color w:val="000000"/>
          <w:sz w:val="16"/>
          <w:szCs w:val="16"/>
        </w:rPr>
      </w:pPr>
      <w:r w:rsidRPr="00837717">
        <w:rPr>
          <w:rFonts w:ascii="Arial" w:hAnsi="Arial" w:cs="Arial"/>
          <w:color w:val="000000"/>
          <w:sz w:val="16"/>
          <w:szCs w:val="16"/>
        </w:rPr>
        <w:t>…………………… dnia ……………………..</w:t>
      </w:r>
    </w:p>
    <w:p w14:paraId="254B9E70" w14:textId="77777777" w:rsidR="00B97E42" w:rsidRDefault="00B97E42" w:rsidP="00CB7E1D">
      <w:pPr>
        <w:rPr>
          <w:rFonts w:ascii="Arial" w:hAnsi="Arial" w:cs="Arial"/>
          <w:color w:val="FF0000"/>
          <w:sz w:val="10"/>
          <w:szCs w:val="10"/>
        </w:rPr>
      </w:pPr>
    </w:p>
    <w:p w14:paraId="6109F0D9" w14:textId="77777777" w:rsidR="00B97E42" w:rsidRDefault="00B97E42" w:rsidP="00CB7E1D">
      <w:pPr>
        <w:rPr>
          <w:rFonts w:ascii="Arial" w:hAnsi="Arial" w:cs="Arial"/>
          <w:color w:val="FF0000"/>
          <w:sz w:val="10"/>
          <w:szCs w:val="10"/>
        </w:rPr>
      </w:pPr>
    </w:p>
    <w:p w14:paraId="55699D95" w14:textId="77777777" w:rsidR="00B97E42" w:rsidRDefault="00B97E42" w:rsidP="00CB7E1D">
      <w:pPr>
        <w:rPr>
          <w:rFonts w:ascii="Arial" w:hAnsi="Arial" w:cs="Arial"/>
          <w:color w:val="FF0000"/>
          <w:sz w:val="10"/>
          <w:szCs w:val="10"/>
        </w:rPr>
      </w:pPr>
    </w:p>
    <w:p w14:paraId="4FCF346B" w14:textId="77777777" w:rsidR="00B97E42" w:rsidRDefault="00B97E42" w:rsidP="00CB7E1D">
      <w:pPr>
        <w:rPr>
          <w:rFonts w:ascii="Arial" w:hAnsi="Arial" w:cs="Arial"/>
          <w:color w:val="FF0000"/>
          <w:sz w:val="10"/>
          <w:szCs w:val="10"/>
        </w:rPr>
      </w:pPr>
    </w:p>
    <w:p w14:paraId="54A1B195" w14:textId="71882DA0" w:rsidR="00F95A9B" w:rsidRPr="000B10A5" w:rsidRDefault="00C20F7E" w:rsidP="00CB7E1D">
      <w:pPr>
        <w:rPr>
          <w:rFonts w:ascii="Arial" w:hAnsi="Arial" w:cs="Arial"/>
          <w:sz w:val="10"/>
          <w:szCs w:val="10"/>
        </w:rPr>
      </w:pPr>
      <w:r w:rsidRPr="000B10A5">
        <w:rPr>
          <w:rFonts w:ascii="Arial" w:hAnsi="Arial" w:cs="Arial"/>
          <w:color w:val="FF0000"/>
          <w:sz w:val="10"/>
          <w:szCs w:val="10"/>
        </w:rPr>
        <w:t>dokument należy opatrzyć kwalifikowanym podpisem</w:t>
      </w:r>
      <w:r w:rsidR="00CB7E1D">
        <w:rPr>
          <w:rFonts w:ascii="Arial" w:hAnsi="Arial" w:cs="Arial"/>
          <w:color w:val="FF0000"/>
          <w:sz w:val="10"/>
          <w:szCs w:val="10"/>
        </w:rPr>
        <w:t xml:space="preserve"> </w:t>
      </w:r>
      <w:r w:rsidRPr="000B10A5">
        <w:rPr>
          <w:rFonts w:ascii="Arial" w:hAnsi="Arial" w:cs="Arial"/>
          <w:color w:val="FF0000"/>
          <w:sz w:val="10"/>
          <w:szCs w:val="10"/>
        </w:rPr>
        <w:t>elektronicznym albo podpisem zaufanym albo podpisem osobistym</w:t>
      </w:r>
    </w:p>
    <w:sectPr w:rsidR="00F95A9B" w:rsidRPr="000B10A5" w:rsidSect="001B0BDF">
      <w:headerReference w:type="default" r:id="rId10"/>
      <w:footerReference w:type="default" r:id="rId11"/>
      <w:headerReference w:type="first" r:id="rId12"/>
      <w:pgSz w:w="11906" w:h="16838"/>
      <w:pgMar w:top="1418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B0AD7" w16cex:dateUtc="2021-09-14T09:49:00Z"/>
  <w16cex:commentExtensible w16cex:durableId="24EAFDD4" w16cex:dateUtc="2021-09-14T08:54:00Z"/>
  <w16cex:commentExtensible w16cex:durableId="24EAFE3A" w16cex:dateUtc="2021-09-14T08:55:00Z"/>
  <w16cex:commentExtensible w16cex:durableId="24EAFE16" w16cex:dateUtc="2021-09-14T08:55:00Z"/>
  <w16cex:commentExtensible w16cex:durableId="24EB0624" w16cex:dateUtc="2021-09-14T09:29:00Z"/>
  <w16cex:commentExtensible w16cex:durableId="24EB0813" w16cex:dateUtc="2021-09-14T09:37:00Z"/>
  <w16cex:commentExtensible w16cex:durableId="24EB201E" w16cex:dateUtc="2021-09-14T11:20:00Z"/>
  <w16cex:commentExtensible w16cex:durableId="24EB098E" w16cex:dateUtc="2021-09-14T09:44:00Z"/>
  <w16cex:commentExtensible w16cex:durableId="24EB0A7E" w16cex:dateUtc="2021-09-14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435178" w16cid:durableId="24EB0AD7"/>
  <w16cid:commentId w16cid:paraId="31A68019" w16cid:durableId="24EAFDD4"/>
  <w16cid:commentId w16cid:paraId="7ABBD4F9" w16cid:durableId="24EAFE3A"/>
  <w16cid:commentId w16cid:paraId="7B3F06A4" w16cid:durableId="24EAFE16"/>
  <w16cid:commentId w16cid:paraId="6265A2DA" w16cid:durableId="24EDA97D"/>
  <w16cid:commentId w16cid:paraId="4E3E9251" w16cid:durableId="24EB0624"/>
  <w16cid:commentId w16cid:paraId="757034BB" w16cid:durableId="24EB0813"/>
  <w16cid:commentId w16cid:paraId="36EB7C06" w16cid:durableId="24EB201E"/>
  <w16cid:commentId w16cid:paraId="7132F155" w16cid:durableId="24EDA981"/>
  <w16cid:commentId w16cid:paraId="0674A52A" w16cid:durableId="24EDA982"/>
  <w16cid:commentId w16cid:paraId="0376EAD3" w16cid:durableId="24EB098E"/>
  <w16cid:commentId w16cid:paraId="33096DEA" w16cid:durableId="24EB0A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56069" w14:textId="77777777" w:rsidR="008A29CF" w:rsidRDefault="008A29CF">
      <w:r>
        <w:separator/>
      </w:r>
    </w:p>
  </w:endnote>
  <w:endnote w:type="continuationSeparator" w:id="0">
    <w:p w14:paraId="582814F9" w14:textId="77777777" w:rsidR="008A29CF" w:rsidRDefault="008A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4D770" w14:textId="77777777" w:rsidR="007D6F64" w:rsidRDefault="007D6F64">
    <w:pPr>
      <w:pStyle w:val="Stopka"/>
      <w:jc w:val="right"/>
      <w:rPr>
        <w:rFonts w:ascii="Arial" w:hAnsi="Arial" w:cs="Arial"/>
        <w:sz w:val="16"/>
        <w:szCs w:val="16"/>
      </w:rPr>
    </w:pPr>
  </w:p>
  <w:p w14:paraId="061E4DF6" w14:textId="28A506D7" w:rsidR="007D6F64" w:rsidRPr="008D01EB" w:rsidRDefault="007D6F64" w:rsidP="007D6F64">
    <w:pPr>
      <w:pStyle w:val="Stopka"/>
      <w:rPr>
        <w:rFonts w:ascii="Arial" w:hAnsi="Arial" w:cs="Arial"/>
        <w:color w:val="C00000"/>
        <w:sz w:val="16"/>
        <w:szCs w:val="16"/>
      </w:rPr>
    </w:pPr>
    <w:r w:rsidRPr="008D01EB">
      <w:rPr>
        <w:rFonts w:ascii="Segoe UI Symbol" w:hAnsi="Segoe UI Symbol" w:cs="Segoe UI Symbol"/>
        <w:color w:val="C00000"/>
        <w:sz w:val="16"/>
        <w:szCs w:val="16"/>
      </w:rPr>
      <w:t xml:space="preserve">☐ </w:t>
    </w:r>
    <w:r w:rsidRPr="008D01EB">
      <w:rPr>
        <w:rFonts w:ascii="Arial" w:hAnsi="Arial" w:cs="Arial"/>
        <w:color w:val="C00000"/>
        <w:sz w:val="16"/>
        <w:szCs w:val="16"/>
      </w:rPr>
      <w:t>wskazane pola należy właściwe zaznaczyć znakiem X</w:t>
    </w:r>
  </w:p>
  <w:p w14:paraId="474E8250" w14:textId="24E6C6C9" w:rsidR="008D01EB" w:rsidRPr="008D01EB" w:rsidRDefault="008D01EB" w:rsidP="007D6F64">
    <w:pPr>
      <w:pStyle w:val="Stopka"/>
      <w:rPr>
        <w:rFonts w:ascii="Arial" w:hAnsi="Arial" w:cs="Arial"/>
        <w:color w:val="C00000"/>
        <w:sz w:val="16"/>
        <w:szCs w:val="16"/>
      </w:rPr>
    </w:pPr>
    <w:r w:rsidRPr="008D01EB">
      <w:rPr>
        <w:rFonts w:ascii="Arial" w:hAnsi="Arial" w:cs="Arial"/>
        <w:color w:val="C00000"/>
        <w:sz w:val="16"/>
        <w:szCs w:val="16"/>
      </w:rPr>
      <w:t>* - niepotrzebne skreślić</w:t>
    </w:r>
  </w:p>
  <w:p w14:paraId="2ECD8770" w14:textId="77CAE608" w:rsidR="00BF2EF2" w:rsidRPr="007B17EA" w:rsidRDefault="00BF2EF2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B97E42">
      <w:rPr>
        <w:rFonts w:ascii="Arial" w:hAnsi="Arial" w:cs="Arial"/>
        <w:b/>
        <w:bCs/>
        <w:noProof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B97E42">
      <w:rPr>
        <w:rFonts w:ascii="Arial" w:hAnsi="Arial" w:cs="Arial"/>
        <w:b/>
        <w:bCs/>
        <w:noProof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1DD19A92" w14:textId="77777777" w:rsidR="00BF2EF2" w:rsidRDefault="00BF2EF2"/>
  <w:p w14:paraId="0D23A670" w14:textId="77777777" w:rsidR="00BF2EF2" w:rsidRDefault="00BF2EF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1405E" w14:textId="77777777" w:rsidR="008A29CF" w:rsidRDefault="008A29CF">
      <w:r>
        <w:separator/>
      </w:r>
    </w:p>
  </w:footnote>
  <w:footnote w:type="continuationSeparator" w:id="0">
    <w:p w14:paraId="3A66439B" w14:textId="77777777" w:rsidR="008A29CF" w:rsidRDefault="008A2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C3865" w14:textId="77777777" w:rsidR="00BF2EF2" w:rsidRDefault="00BF2EF2">
    <w:pPr>
      <w:pStyle w:val="Nagwek"/>
    </w:pPr>
  </w:p>
  <w:p w14:paraId="624C38E1" w14:textId="77777777" w:rsidR="00BF2EF2" w:rsidRDefault="00BF2EF2"/>
  <w:p w14:paraId="212F06CD" w14:textId="77777777" w:rsidR="00BF2EF2" w:rsidRDefault="00BF2EF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0D3F0" w14:textId="77777777" w:rsidR="00BF2EF2" w:rsidRDefault="00BF2EF2">
    <w:pPr>
      <w:pStyle w:val="Nagwek"/>
    </w:pPr>
    <w:r w:rsidRPr="009F54FC">
      <w:rPr>
        <w:noProof/>
      </w:rPr>
      <w:drawing>
        <wp:inline distT="0" distB="0" distL="0" distR="0" wp14:anchorId="09EBC35B" wp14:editId="34B22CF0">
          <wp:extent cx="5715000" cy="419100"/>
          <wp:effectExtent l="0" t="0" r="0" b="0"/>
          <wp:docPr id="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/>
      </w:rPr>
    </w:lvl>
  </w:abstractNum>
  <w:abstractNum w:abstractNumId="4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5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</w:abstractNum>
  <w:abstractNum w:abstractNumId="6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8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9">
    <w:nsid w:val="00000026"/>
    <w:multiLevelType w:val="singleLevel"/>
    <w:tmpl w:val="00000026"/>
    <w:name w:val="WW8Num43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1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A4C38F1"/>
    <w:multiLevelType w:val="hybridMultilevel"/>
    <w:tmpl w:val="86E21FE4"/>
    <w:lvl w:ilvl="0" w:tplc="90EA0E9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90EA0E9E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7">
      <w:start w:val="1"/>
      <w:numFmt w:val="lowerLetter"/>
      <w:lvlText w:val="%3)"/>
      <w:lvlJc w:val="left"/>
      <w:pPr>
        <w:ind w:left="2055" w:hanging="75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8856D7B"/>
    <w:multiLevelType w:val="hybridMultilevel"/>
    <w:tmpl w:val="3F4A865A"/>
    <w:lvl w:ilvl="0" w:tplc="65201068">
      <w:start w:val="1"/>
      <w:numFmt w:val="decimal"/>
      <w:lvlText w:val="%1."/>
      <w:lvlJc w:val="left"/>
      <w:pPr>
        <w:ind w:left="39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22B0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108F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87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2A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3072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40D0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9854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F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17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2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4A75C5A"/>
    <w:multiLevelType w:val="hybridMultilevel"/>
    <w:tmpl w:val="4A7008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2655318D"/>
    <w:multiLevelType w:val="hybridMultilevel"/>
    <w:tmpl w:val="0970604C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DC84D88">
      <w:start w:val="1"/>
      <w:numFmt w:val="decimal"/>
      <w:lvlText w:val="%4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B3307C0"/>
    <w:multiLevelType w:val="hybridMultilevel"/>
    <w:tmpl w:val="F6A479A2"/>
    <w:lvl w:ilvl="0" w:tplc="A21ECF58">
      <w:start w:val="1"/>
      <w:numFmt w:val="lowerLetter"/>
      <w:lvlText w:val="%1)"/>
      <w:lvlJc w:val="left"/>
      <w:pPr>
        <w:ind w:left="185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2F01715B"/>
    <w:multiLevelType w:val="hybridMultilevel"/>
    <w:tmpl w:val="0D40C2A2"/>
    <w:lvl w:ilvl="0" w:tplc="04150017">
      <w:start w:val="1"/>
      <w:numFmt w:val="lowerLetter"/>
      <w:lvlText w:val="%1)"/>
      <w:lvlJc w:val="left"/>
      <w:pPr>
        <w:ind w:left="23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29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3AF0909"/>
    <w:multiLevelType w:val="hybridMultilevel"/>
    <w:tmpl w:val="9D44D9F6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353F7F18"/>
    <w:multiLevelType w:val="hybridMultilevel"/>
    <w:tmpl w:val="ED184AC6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96C2BBB"/>
    <w:multiLevelType w:val="hybridMultilevel"/>
    <w:tmpl w:val="6C80FF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9DC6F4B"/>
    <w:multiLevelType w:val="hybridMultilevel"/>
    <w:tmpl w:val="FFA86994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3B1A2111"/>
    <w:multiLevelType w:val="hybridMultilevel"/>
    <w:tmpl w:val="68889D60"/>
    <w:lvl w:ilvl="0" w:tplc="FBAC86BC">
      <w:start w:val="1"/>
      <w:numFmt w:val="decimal"/>
      <w:lvlText w:val="%1."/>
      <w:lvlJc w:val="left"/>
      <w:pPr>
        <w:ind w:left="1182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5">
    <w:nsid w:val="3BE7562B"/>
    <w:multiLevelType w:val="hybridMultilevel"/>
    <w:tmpl w:val="F9FE2E9A"/>
    <w:lvl w:ilvl="0" w:tplc="0E5C2C1C">
      <w:start w:val="1"/>
      <w:numFmt w:val="bullet"/>
      <w:lvlText w:val="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36">
    <w:nsid w:val="3C5C59A0"/>
    <w:multiLevelType w:val="multilevel"/>
    <w:tmpl w:val="C6AC405E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>
    <w:nsid w:val="3D56557D"/>
    <w:multiLevelType w:val="hybridMultilevel"/>
    <w:tmpl w:val="DC0AE5BE"/>
    <w:lvl w:ilvl="0" w:tplc="90EA0E9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90EA0E9E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E5C2C1C">
      <w:start w:val="1"/>
      <w:numFmt w:val="bullet"/>
      <w:lvlText w:val=""/>
      <w:lvlJc w:val="left"/>
      <w:pPr>
        <w:ind w:left="2055" w:hanging="75"/>
      </w:pPr>
      <w:rPr>
        <w:rFonts w:ascii="Symbol" w:hAnsi="Symbol" w:hint="default"/>
      </w:rPr>
    </w:lvl>
    <w:lvl w:ilvl="3" w:tplc="4B4C1EC0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FA8539B"/>
    <w:multiLevelType w:val="multilevel"/>
    <w:tmpl w:val="7D8E57BE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9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893647C"/>
    <w:multiLevelType w:val="hybridMultilevel"/>
    <w:tmpl w:val="AC945666"/>
    <w:lvl w:ilvl="0" w:tplc="DBCE03A2">
      <w:start w:val="1"/>
      <w:numFmt w:val="decimal"/>
      <w:lvlText w:val="%1)"/>
      <w:lvlJc w:val="left"/>
      <w:pPr>
        <w:ind w:left="92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3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4">
    <w:nsid w:val="52D87C25"/>
    <w:multiLevelType w:val="multilevel"/>
    <w:tmpl w:val="181C4D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984" w:hanging="432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6">
    <w:nsid w:val="566644EE"/>
    <w:multiLevelType w:val="multilevel"/>
    <w:tmpl w:val="3F809C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>
    <w:nsid w:val="5801688D"/>
    <w:multiLevelType w:val="hybridMultilevel"/>
    <w:tmpl w:val="D8AE4754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8F463C"/>
    <w:multiLevelType w:val="hybridMultilevel"/>
    <w:tmpl w:val="35E60EEE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5C1E3FA9"/>
    <w:multiLevelType w:val="multilevel"/>
    <w:tmpl w:val="3B4C37B0"/>
    <w:lvl w:ilvl="0">
      <w:start w:val="1"/>
      <w:numFmt w:val="upperRoman"/>
      <w:lvlText w:val="%1."/>
      <w:lvlJc w:val="right"/>
      <w:pPr>
        <w:tabs>
          <w:tab w:val="num" w:pos="708"/>
        </w:tabs>
        <w:ind w:left="1080" w:hanging="720"/>
      </w:pPr>
      <w:rPr>
        <w:rFonts w:cs="Times New Roman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/>
        <w:color w:val="auto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C212A3D"/>
    <w:multiLevelType w:val="hybridMultilevel"/>
    <w:tmpl w:val="ECFC2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>
    <w:nsid w:val="5D277D84"/>
    <w:multiLevelType w:val="multilevel"/>
    <w:tmpl w:val="52E8086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4">
    <w:nsid w:val="5F1E39A0"/>
    <w:multiLevelType w:val="hybridMultilevel"/>
    <w:tmpl w:val="F384C32C"/>
    <w:lvl w:ilvl="0" w:tplc="E4E243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56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67D2374C"/>
    <w:multiLevelType w:val="hybridMultilevel"/>
    <w:tmpl w:val="6572519A"/>
    <w:lvl w:ilvl="0" w:tplc="16B2F59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color w:val="auto"/>
      </w:rPr>
    </w:lvl>
    <w:lvl w:ilvl="1" w:tplc="F356D7B8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/>
      </w:rPr>
    </w:lvl>
    <w:lvl w:ilvl="2" w:tplc="F782CED0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58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63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64">
    <w:nsid w:val="7D852D4A"/>
    <w:multiLevelType w:val="hybridMultilevel"/>
    <w:tmpl w:val="DC949500"/>
    <w:lvl w:ilvl="0" w:tplc="D000510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1"/>
  </w:num>
  <w:num w:numId="5">
    <w:abstractNumId w:val="41"/>
  </w:num>
  <w:num w:numId="6">
    <w:abstractNumId w:val="59"/>
  </w:num>
  <w:num w:numId="7">
    <w:abstractNumId w:val="13"/>
  </w:num>
  <w:num w:numId="8">
    <w:abstractNumId w:val="21"/>
  </w:num>
  <w:num w:numId="9">
    <w:abstractNumId w:val="24"/>
  </w:num>
  <w:num w:numId="10">
    <w:abstractNumId w:val="57"/>
  </w:num>
  <w:num w:numId="11">
    <w:abstractNumId w:val="56"/>
  </w:num>
  <w:num w:numId="12">
    <w:abstractNumId w:val="52"/>
    <w:lvlOverride w:ilvl="0">
      <w:startOverride w:val="1"/>
    </w:lvlOverride>
  </w:num>
  <w:num w:numId="13">
    <w:abstractNumId w:val="39"/>
    <w:lvlOverride w:ilvl="0">
      <w:startOverride w:val="1"/>
    </w:lvlOverride>
  </w:num>
  <w:num w:numId="14">
    <w:abstractNumId w:val="20"/>
  </w:num>
  <w:num w:numId="15">
    <w:abstractNumId w:val="55"/>
  </w:num>
  <w:num w:numId="16">
    <w:abstractNumId w:val="29"/>
  </w:num>
  <w:num w:numId="17">
    <w:abstractNumId w:val="23"/>
  </w:num>
  <w:num w:numId="18">
    <w:abstractNumId w:val="63"/>
  </w:num>
  <w:num w:numId="19">
    <w:abstractNumId w:val="26"/>
  </w:num>
  <w:num w:numId="20">
    <w:abstractNumId w:val="31"/>
  </w:num>
  <w:num w:numId="21">
    <w:abstractNumId w:val="15"/>
  </w:num>
  <w:num w:numId="22">
    <w:abstractNumId w:val="16"/>
  </w:num>
  <w:num w:numId="23">
    <w:abstractNumId w:val="17"/>
  </w:num>
  <w:num w:numId="24">
    <w:abstractNumId w:val="19"/>
  </w:num>
  <w:num w:numId="25">
    <w:abstractNumId w:val="62"/>
  </w:num>
  <w:num w:numId="26">
    <w:abstractNumId w:val="58"/>
  </w:num>
  <w:num w:numId="27">
    <w:abstractNumId w:val="43"/>
  </w:num>
  <w:num w:numId="28">
    <w:abstractNumId w:val="40"/>
  </w:num>
  <w:num w:numId="29">
    <w:abstractNumId w:val="64"/>
  </w:num>
  <w:num w:numId="30">
    <w:abstractNumId w:val="42"/>
  </w:num>
  <w:num w:numId="31">
    <w:abstractNumId w:val="54"/>
  </w:num>
  <w:num w:numId="32">
    <w:abstractNumId w:val="50"/>
  </w:num>
  <w:num w:numId="33">
    <w:abstractNumId w:val="53"/>
  </w:num>
  <w:num w:numId="34">
    <w:abstractNumId w:val="44"/>
  </w:num>
  <w:num w:numId="35">
    <w:abstractNumId w:val="46"/>
  </w:num>
  <w:num w:numId="36">
    <w:abstractNumId w:val="35"/>
  </w:num>
  <w:num w:numId="37">
    <w:abstractNumId w:val="34"/>
  </w:num>
  <w:num w:numId="38">
    <w:abstractNumId w:val="3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2"/>
  </w:num>
  <w:num w:numId="41">
    <w:abstractNumId w:val="27"/>
  </w:num>
  <w:num w:numId="42">
    <w:abstractNumId w:val="60"/>
  </w:num>
  <w:num w:numId="43">
    <w:abstractNumId w:val="48"/>
  </w:num>
  <w:num w:numId="44">
    <w:abstractNumId w:val="18"/>
  </w:num>
  <w:num w:numId="45">
    <w:abstractNumId w:val="14"/>
  </w:num>
  <w:num w:numId="46">
    <w:abstractNumId w:val="49"/>
  </w:num>
  <w:num w:numId="47">
    <w:abstractNumId w:val="33"/>
  </w:num>
  <w:num w:numId="48">
    <w:abstractNumId w:val="36"/>
  </w:num>
  <w:num w:numId="49">
    <w:abstractNumId w:val="45"/>
  </w:num>
  <w:num w:numId="50">
    <w:abstractNumId w:val="12"/>
  </w:num>
  <w:num w:numId="51">
    <w:abstractNumId w:val="37"/>
  </w:num>
  <w:num w:numId="52">
    <w:abstractNumId w:val="28"/>
  </w:num>
  <w:num w:numId="53">
    <w:abstractNumId w:val="51"/>
  </w:num>
  <w:num w:numId="54">
    <w:abstractNumId w:val="25"/>
  </w:num>
  <w:num w:numId="55">
    <w:abstractNumId w:val="47"/>
  </w:num>
  <w:num w:numId="56">
    <w:abstractNumId w:val="3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087"/>
    <w:rsid w:val="0000008F"/>
    <w:rsid w:val="00000E49"/>
    <w:rsid w:val="00002253"/>
    <w:rsid w:val="00002499"/>
    <w:rsid w:val="00002C44"/>
    <w:rsid w:val="00002CCC"/>
    <w:rsid w:val="00002FA6"/>
    <w:rsid w:val="0000407A"/>
    <w:rsid w:val="00004562"/>
    <w:rsid w:val="00005003"/>
    <w:rsid w:val="00005320"/>
    <w:rsid w:val="00005692"/>
    <w:rsid w:val="00006258"/>
    <w:rsid w:val="0000667D"/>
    <w:rsid w:val="00006F1D"/>
    <w:rsid w:val="00007D0C"/>
    <w:rsid w:val="0001031A"/>
    <w:rsid w:val="0001100B"/>
    <w:rsid w:val="000118C8"/>
    <w:rsid w:val="00012F69"/>
    <w:rsid w:val="000132C8"/>
    <w:rsid w:val="00014473"/>
    <w:rsid w:val="0001499A"/>
    <w:rsid w:val="00014C1D"/>
    <w:rsid w:val="0001765B"/>
    <w:rsid w:val="00020A39"/>
    <w:rsid w:val="00021355"/>
    <w:rsid w:val="00021823"/>
    <w:rsid w:val="00021853"/>
    <w:rsid w:val="00022668"/>
    <w:rsid w:val="0002286D"/>
    <w:rsid w:val="00022B9E"/>
    <w:rsid w:val="00022E8D"/>
    <w:rsid w:val="00023235"/>
    <w:rsid w:val="00024C82"/>
    <w:rsid w:val="00026EA2"/>
    <w:rsid w:val="00027597"/>
    <w:rsid w:val="00027DDB"/>
    <w:rsid w:val="000300D3"/>
    <w:rsid w:val="00030A96"/>
    <w:rsid w:val="0003110F"/>
    <w:rsid w:val="0003160E"/>
    <w:rsid w:val="00031A67"/>
    <w:rsid w:val="00032937"/>
    <w:rsid w:val="00032C3E"/>
    <w:rsid w:val="00032FCA"/>
    <w:rsid w:val="00033137"/>
    <w:rsid w:val="00033A87"/>
    <w:rsid w:val="00033AAD"/>
    <w:rsid w:val="00034629"/>
    <w:rsid w:val="000348A7"/>
    <w:rsid w:val="00034A1E"/>
    <w:rsid w:val="00035151"/>
    <w:rsid w:val="00035886"/>
    <w:rsid w:val="00036141"/>
    <w:rsid w:val="0003628A"/>
    <w:rsid w:val="000364B3"/>
    <w:rsid w:val="0003711D"/>
    <w:rsid w:val="00037517"/>
    <w:rsid w:val="00037668"/>
    <w:rsid w:val="00037A32"/>
    <w:rsid w:val="0004004F"/>
    <w:rsid w:val="000401C7"/>
    <w:rsid w:val="000401DF"/>
    <w:rsid w:val="00040276"/>
    <w:rsid w:val="00040703"/>
    <w:rsid w:val="00040AB2"/>
    <w:rsid w:val="00040F4D"/>
    <w:rsid w:val="00041076"/>
    <w:rsid w:val="00041364"/>
    <w:rsid w:val="00041891"/>
    <w:rsid w:val="0004244F"/>
    <w:rsid w:val="0004303A"/>
    <w:rsid w:val="0004506E"/>
    <w:rsid w:val="0004518F"/>
    <w:rsid w:val="00045981"/>
    <w:rsid w:val="00045E04"/>
    <w:rsid w:val="00050278"/>
    <w:rsid w:val="000511FC"/>
    <w:rsid w:val="000514C4"/>
    <w:rsid w:val="0005155B"/>
    <w:rsid w:val="00051BF7"/>
    <w:rsid w:val="00052E07"/>
    <w:rsid w:val="00052F54"/>
    <w:rsid w:val="0005356A"/>
    <w:rsid w:val="0005369C"/>
    <w:rsid w:val="00053995"/>
    <w:rsid w:val="000550D6"/>
    <w:rsid w:val="00055167"/>
    <w:rsid w:val="00055CF1"/>
    <w:rsid w:val="000561DE"/>
    <w:rsid w:val="00056EE8"/>
    <w:rsid w:val="000604AE"/>
    <w:rsid w:val="00060B81"/>
    <w:rsid w:val="00060E1E"/>
    <w:rsid w:val="000611DC"/>
    <w:rsid w:val="00061581"/>
    <w:rsid w:val="00061611"/>
    <w:rsid w:val="00063AD7"/>
    <w:rsid w:val="00063AF1"/>
    <w:rsid w:val="00063E22"/>
    <w:rsid w:val="00064343"/>
    <w:rsid w:val="000645C5"/>
    <w:rsid w:val="000645D9"/>
    <w:rsid w:val="00065837"/>
    <w:rsid w:val="00065EDF"/>
    <w:rsid w:val="0006614B"/>
    <w:rsid w:val="00070706"/>
    <w:rsid w:val="00070A7B"/>
    <w:rsid w:val="0007161D"/>
    <w:rsid w:val="00071642"/>
    <w:rsid w:val="00071C2A"/>
    <w:rsid w:val="000722F7"/>
    <w:rsid w:val="000731B6"/>
    <w:rsid w:val="000732E6"/>
    <w:rsid w:val="00073C72"/>
    <w:rsid w:val="00073F20"/>
    <w:rsid w:val="00073FEA"/>
    <w:rsid w:val="00074549"/>
    <w:rsid w:val="000745CC"/>
    <w:rsid w:val="0007527C"/>
    <w:rsid w:val="000752B3"/>
    <w:rsid w:val="000755A7"/>
    <w:rsid w:val="000775A9"/>
    <w:rsid w:val="00077954"/>
    <w:rsid w:val="0008034A"/>
    <w:rsid w:val="00080477"/>
    <w:rsid w:val="000806C5"/>
    <w:rsid w:val="00080702"/>
    <w:rsid w:val="00080A91"/>
    <w:rsid w:val="00080D46"/>
    <w:rsid w:val="000814B4"/>
    <w:rsid w:val="00081A07"/>
    <w:rsid w:val="00083B03"/>
    <w:rsid w:val="00084178"/>
    <w:rsid w:val="00084848"/>
    <w:rsid w:val="000857C3"/>
    <w:rsid w:val="00085C65"/>
    <w:rsid w:val="000860B2"/>
    <w:rsid w:val="000861F8"/>
    <w:rsid w:val="0008627E"/>
    <w:rsid w:val="000870A5"/>
    <w:rsid w:val="00087555"/>
    <w:rsid w:val="000900D7"/>
    <w:rsid w:val="00090D43"/>
    <w:rsid w:val="00090FBB"/>
    <w:rsid w:val="00091027"/>
    <w:rsid w:val="00091046"/>
    <w:rsid w:val="00096149"/>
    <w:rsid w:val="000971F9"/>
    <w:rsid w:val="000A0A5C"/>
    <w:rsid w:val="000A1069"/>
    <w:rsid w:val="000A1A5A"/>
    <w:rsid w:val="000A2336"/>
    <w:rsid w:val="000A3ECD"/>
    <w:rsid w:val="000A4D1B"/>
    <w:rsid w:val="000A500D"/>
    <w:rsid w:val="000A52C2"/>
    <w:rsid w:val="000A52F4"/>
    <w:rsid w:val="000A564A"/>
    <w:rsid w:val="000A5D0F"/>
    <w:rsid w:val="000A6233"/>
    <w:rsid w:val="000A626D"/>
    <w:rsid w:val="000A6469"/>
    <w:rsid w:val="000A7CB3"/>
    <w:rsid w:val="000B0D34"/>
    <w:rsid w:val="000B10A5"/>
    <w:rsid w:val="000B1831"/>
    <w:rsid w:val="000B2B61"/>
    <w:rsid w:val="000B2D78"/>
    <w:rsid w:val="000B34D5"/>
    <w:rsid w:val="000B385F"/>
    <w:rsid w:val="000B3997"/>
    <w:rsid w:val="000B3BB8"/>
    <w:rsid w:val="000B43E6"/>
    <w:rsid w:val="000B59C0"/>
    <w:rsid w:val="000B62D1"/>
    <w:rsid w:val="000B6412"/>
    <w:rsid w:val="000B6DE4"/>
    <w:rsid w:val="000B735C"/>
    <w:rsid w:val="000B7FC9"/>
    <w:rsid w:val="000C057B"/>
    <w:rsid w:val="000C09A6"/>
    <w:rsid w:val="000C14F8"/>
    <w:rsid w:val="000C16C8"/>
    <w:rsid w:val="000C2284"/>
    <w:rsid w:val="000C2618"/>
    <w:rsid w:val="000C2BF8"/>
    <w:rsid w:val="000C314D"/>
    <w:rsid w:val="000C393D"/>
    <w:rsid w:val="000C4693"/>
    <w:rsid w:val="000C488C"/>
    <w:rsid w:val="000C55F2"/>
    <w:rsid w:val="000C672F"/>
    <w:rsid w:val="000C680F"/>
    <w:rsid w:val="000C68CE"/>
    <w:rsid w:val="000C7527"/>
    <w:rsid w:val="000C7661"/>
    <w:rsid w:val="000C7D5E"/>
    <w:rsid w:val="000D0067"/>
    <w:rsid w:val="000D00AC"/>
    <w:rsid w:val="000D00DF"/>
    <w:rsid w:val="000D0EDA"/>
    <w:rsid w:val="000D1693"/>
    <w:rsid w:val="000D177F"/>
    <w:rsid w:val="000D1B68"/>
    <w:rsid w:val="000D41FC"/>
    <w:rsid w:val="000D44D5"/>
    <w:rsid w:val="000D4767"/>
    <w:rsid w:val="000D4BBE"/>
    <w:rsid w:val="000D510C"/>
    <w:rsid w:val="000D51FB"/>
    <w:rsid w:val="000D56F0"/>
    <w:rsid w:val="000D6D7F"/>
    <w:rsid w:val="000D76BE"/>
    <w:rsid w:val="000E0576"/>
    <w:rsid w:val="000E1148"/>
    <w:rsid w:val="000E262C"/>
    <w:rsid w:val="000E3E7A"/>
    <w:rsid w:val="000E4619"/>
    <w:rsid w:val="000E692B"/>
    <w:rsid w:val="000E6BF2"/>
    <w:rsid w:val="000E6D8E"/>
    <w:rsid w:val="000E75C0"/>
    <w:rsid w:val="000E7A06"/>
    <w:rsid w:val="000F13B6"/>
    <w:rsid w:val="000F19B7"/>
    <w:rsid w:val="000F1AC3"/>
    <w:rsid w:val="000F26EE"/>
    <w:rsid w:val="000F281A"/>
    <w:rsid w:val="000F342B"/>
    <w:rsid w:val="000F41E3"/>
    <w:rsid w:val="000F4917"/>
    <w:rsid w:val="000F4B7D"/>
    <w:rsid w:val="000F4F5C"/>
    <w:rsid w:val="000F4FCF"/>
    <w:rsid w:val="000F50E1"/>
    <w:rsid w:val="000F5272"/>
    <w:rsid w:val="000F575E"/>
    <w:rsid w:val="000F5BAA"/>
    <w:rsid w:val="000F5CA8"/>
    <w:rsid w:val="000F6C16"/>
    <w:rsid w:val="0010020C"/>
    <w:rsid w:val="0010020F"/>
    <w:rsid w:val="001021B2"/>
    <w:rsid w:val="00102861"/>
    <w:rsid w:val="001040DA"/>
    <w:rsid w:val="00104F3B"/>
    <w:rsid w:val="00105873"/>
    <w:rsid w:val="00106ABF"/>
    <w:rsid w:val="00106CE1"/>
    <w:rsid w:val="001078BB"/>
    <w:rsid w:val="00111ED8"/>
    <w:rsid w:val="00111EFB"/>
    <w:rsid w:val="001125BE"/>
    <w:rsid w:val="001127D3"/>
    <w:rsid w:val="001138DB"/>
    <w:rsid w:val="00113B0E"/>
    <w:rsid w:val="00114217"/>
    <w:rsid w:val="00115051"/>
    <w:rsid w:val="001157DA"/>
    <w:rsid w:val="00115DB3"/>
    <w:rsid w:val="00115F5C"/>
    <w:rsid w:val="00115F80"/>
    <w:rsid w:val="00115FAB"/>
    <w:rsid w:val="0011769F"/>
    <w:rsid w:val="00117827"/>
    <w:rsid w:val="00117D6A"/>
    <w:rsid w:val="00120245"/>
    <w:rsid w:val="00121581"/>
    <w:rsid w:val="001215B6"/>
    <w:rsid w:val="00121CD6"/>
    <w:rsid w:val="00122F19"/>
    <w:rsid w:val="00123018"/>
    <w:rsid w:val="00123E42"/>
    <w:rsid w:val="00124024"/>
    <w:rsid w:val="001241E9"/>
    <w:rsid w:val="001244E9"/>
    <w:rsid w:val="00124BFD"/>
    <w:rsid w:val="00125258"/>
    <w:rsid w:val="00125FC0"/>
    <w:rsid w:val="00125FE6"/>
    <w:rsid w:val="001262BD"/>
    <w:rsid w:val="00127546"/>
    <w:rsid w:val="0012761E"/>
    <w:rsid w:val="00127FA2"/>
    <w:rsid w:val="00130159"/>
    <w:rsid w:val="00130A66"/>
    <w:rsid w:val="00131087"/>
    <w:rsid w:val="00132045"/>
    <w:rsid w:val="001321DA"/>
    <w:rsid w:val="001335E7"/>
    <w:rsid w:val="00134063"/>
    <w:rsid w:val="00135041"/>
    <w:rsid w:val="001357A2"/>
    <w:rsid w:val="00135ACE"/>
    <w:rsid w:val="00135F2D"/>
    <w:rsid w:val="001361EB"/>
    <w:rsid w:val="00136838"/>
    <w:rsid w:val="00137624"/>
    <w:rsid w:val="0014065C"/>
    <w:rsid w:val="00140DB0"/>
    <w:rsid w:val="00141D3A"/>
    <w:rsid w:val="00141FCB"/>
    <w:rsid w:val="0014203C"/>
    <w:rsid w:val="00142A1E"/>
    <w:rsid w:val="00142D70"/>
    <w:rsid w:val="00143484"/>
    <w:rsid w:val="00143D23"/>
    <w:rsid w:val="001444FF"/>
    <w:rsid w:val="00144904"/>
    <w:rsid w:val="00144AA1"/>
    <w:rsid w:val="00144E6B"/>
    <w:rsid w:val="0014533A"/>
    <w:rsid w:val="00145A35"/>
    <w:rsid w:val="001462EF"/>
    <w:rsid w:val="00146B9B"/>
    <w:rsid w:val="00146CFB"/>
    <w:rsid w:val="00147229"/>
    <w:rsid w:val="0014758A"/>
    <w:rsid w:val="0015002F"/>
    <w:rsid w:val="00151E4A"/>
    <w:rsid w:val="00151FF3"/>
    <w:rsid w:val="00152961"/>
    <w:rsid w:val="00152A5C"/>
    <w:rsid w:val="00152B93"/>
    <w:rsid w:val="00153325"/>
    <w:rsid w:val="0015422F"/>
    <w:rsid w:val="00154542"/>
    <w:rsid w:val="00155570"/>
    <w:rsid w:val="001555D4"/>
    <w:rsid w:val="001560B9"/>
    <w:rsid w:val="00156A3E"/>
    <w:rsid w:val="0016235D"/>
    <w:rsid w:val="001638E5"/>
    <w:rsid w:val="00163AFA"/>
    <w:rsid w:val="0016407A"/>
    <w:rsid w:val="0016416A"/>
    <w:rsid w:val="00164E83"/>
    <w:rsid w:val="001657EF"/>
    <w:rsid w:val="001661E4"/>
    <w:rsid w:val="0016636B"/>
    <w:rsid w:val="00166665"/>
    <w:rsid w:val="001667A2"/>
    <w:rsid w:val="00167270"/>
    <w:rsid w:val="001708DF"/>
    <w:rsid w:val="0017107A"/>
    <w:rsid w:val="001735B5"/>
    <w:rsid w:val="00173B13"/>
    <w:rsid w:val="00173D8B"/>
    <w:rsid w:val="00174203"/>
    <w:rsid w:val="00174B51"/>
    <w:rsid w:val="00175C6B"/>
    <w:rsid w:val="001763CB"/>
    <w:rsid w:val="00176662"/>
    <w:rsid w:val="00176760"/>
    <w:rsid w:val="00176CFD"/>
    <w:rsid w:val="001800FC"/>
    <w:rsid w:val="00180781"/>
    <w:rsid w:val="001811A8"/>
    <w:rsid w:val="001813DD"/>
    <w:rsid w:val="00181C14"/>
    <w:rsid w:val="00182010"/>
    <w:rsid w:val="00182AF1"/>
    <w:rsid w:val="00183706"/>
    <w:rsid w:val="0018473E"/>
    <w:rsid w:val="0018475F"/>
    <w:rsid w:val="001850E0"/>
    <w:rsid w:val="0018673B"/>
    <w:rsid w:val="00190CAF"/>
    <w:rsid w:val="00190F7D"/>
    <w:rsid w:val="00191162"/>
    <w:rsid w:val="001920CC"/>
    <w:rsid w:val="001921D0"/>
    <w:rsid w:val="00192D37"/>
    <w:rsid w:val="0019354F"/>
    <w:rsid w:val="00193A2A"/>
    <w:rsid w:val="00193D80"/>
    <w:rsid w:val="00195161"/>
    <w:rsid w:val="0019524D"/>
    <w:rsid w:val="00195581"/>
    <w:rsid w:val="001960B2"/>
    <w:rsid w:val="00197611"/>
    <w:rsid w:val="00197AE7"/>
    <w:rsid w:val="001A1386"/>
    <w:rsid w:val="001A18C0"/>
    <w:rsid w:val="001A1ADA"/>
    <w:rsid w:val="001A1E23"/>
    <w:rsid w:val="001A20A0"/>
    <w:rsid w:val="001A2B2F"/>
    <w:rsid w:val="001A2C61"/>
    <w:rsid w:val="001A346F"/>
    <w:rsid w:val="001A3A7E"/>
    <w:rsid w:val="001A41AA"/>
    <w:rsid w:val="001A45A5"/>
    <w:rsid w:val="001A4607"/>
    <w:rsid w:val="001A5C4E"/>
    <w:rsid w:val="001A6701"/>
    <w:rsid w:val="001B0634"/>
    <w:rsid w:val="001B0B95"/>
    <w:rsid w:val="001B0BDF"/>
    <w:rsid w:val="001B1028"/>
    <w:rsid w:val="001B121C"/>
    <w:rsid w:val="001B1464"/>
    <w:rsid w:val="001B2E05"/>
    <w:rsid w:val="001B30F8"/>
    <w:rsid w:val="001B3AA4"/>
    <w:rsid w:val="001B3EA1"/>
    <w:rsid w:val="001B44B3"/>
    <w:rsid w:val="001B49D6"/>
    <w:rsid w:val="001B4C60"/>
    <w:rsid w:val="001B4E7B"/>
    <w:rsid w:val="001B505C"/>
    <w:rsid w:val="001B59BB"/>
    <w:rsid w:val="001B5E3D"/>
    <w:rsid w:val="001B602E"/>
    <w:rsid w:val="001B7766"/>
    <w:rsid w:val="001B7EF9"/>
    <w:rsid w:val="001C0384"/>
    <w:rsid w:val="001C0E07"/>
    <w:rsid w:val="001C1213"/>
    <w:rsid w:val="001C127E"/>
    <w:rsid w:val="001C17FA"/>
    <w:rsid w:val="001C1DE5"/>
    <w:rsid w:val="001C37CD"/>
    <w:rsid w:val="001C4C7E"/>
    <w:rsid w:val="001C5077"/>
    <w:rsid w:val="001C51E6"/>
    <w:rsid w:val="001C521C"/>
    <w:rsid w:val="001C562E"/>
    <w:rsid w:val="001C6500"/>
    <w:rsid w:val="001C705C"/>
    <w:rsid w:val="001C7503"/>
    <w:rsid w:val="001D01F3"/>
    <w:rsid w:val="001D1107"/>
    <w:rsid w:val="001D1310"/>
    <w:rsid w:val="001D1713"/>
    <w:rsid w:val="001D28CC"/>
    <w:rsid w:val="001D28F0"/>
    <w:rsid w:val="001D2B2E"/>
    <w:rsid w:val="001D2B44"/>
    <w:rsid w:val="001D3387"/>
    <w:rsid w:val="001D3EF7"/>
    <w:rsid w:val="001D74DC"/>
    <w:rsid w:val="001D7DA6"/>
    <w:rsid w:val="001E0196"/>
    <w:rsid w:val="001E0747"/>
    <w:rsid w:val="001E117E"/>
    <w:rsid w:val="001E1653"/>
    <w:rsid w:val="001E178D"/>
    <w:rsid w:val="001E281E"/>
    <w:rsid w:val="001E29ED"/>
    <w:rsid w:val="001E3B7B"/>
    <w:rsid w:val="001E3F17"/>
    <w:rsid w:val="001E49FD"/>
    <w:rsid w:val="001E4BE8"/>
    <w:rsid w:val="001E5246"/>
    <w:rsid w:val="001E5BEE"/>
    <w:rsid w:val="001E5E9F"/>
    <w:rsid w:val="001E6206"/>
    <w:rsid w:val="001E6545"/>
    <w:rsid w:val="001E6C7C"/>
    <w:rsid w:val="001E7355"/>
    <w:rsid w:val="001E7574"/>
    <w:rsid w:val="001E78A5"/>
    <w:rsid w:val="001E79A9"/>
    <w:rsid w:val="001E7ED9"/>
    <w:rsid w:val="001F0E9D"/>
    <w:rsid w:val="001F0FD3"/>
    <w:rsid w:val="001F1228"/>
    <w:rsid w:val="001F2392"/>
    <w:rsid w:val="001F23F4"/>
    <w:rsid w:val="001F240F"/>
    <w:rsid w:val="001F2991"/>
    <w:rsid w:val="001F2993"/>
    <w:rsid w:val="001F2C7B"/>
    <w:rsid w:val="001F31AF"/>
    <w:rsid w:val="001F3570"/>
    <w:rsid w:val="001F36C0"/>
    <w:rsid w:val="001F37FA"/>
    <w:rsid w:val="001F3C30"/>
    <w:rsid w:val="001F4D46"/>
    <w:rsid w:val="001F522A"/>
    <w:rsid w:val="001F53D3"/>
    <w:rsid w:val="001F6615"/>
    <w:rsid w:val="002005B9"/>
    <w:rsid w:val="00200608"/>
    <w:rsid w:val="0020093A"/>
    <w:rsid w:val="00201637"/>
    <w:rsid w:val="0020198F"/>
    <w:rsid w:val="00202C44"/>
    <w:rsid w:val="00202C95"/>
    <w:rsid w:val="00203006"/>
    <w:rsid w:val="00203A53"/>
    <w:rsid w:val="00203D57"/>
    <w:rsid w:val="0020540F"/>
    <w:rsid w:val="002054F7"/>
    <w:rsid w:val="00205661"/>
    <w:rsid w:val="00205712"/>
    <w:rsid w:val="00205D79"/>
    <w:rsid w:val="00206579"/>
    <w:rsid w:val="0020757B"/>
    <w:rsid w:val="002076FA"/>
    <w:rsid w:val="002122D1"/>
    <w:rsid w:val="0021264A"/>
    <w:rsid w:val="00213EB8"/>
    <w:rsid w:val="00214314"/>
    <w:rsid w:val="00215860"/>
    <w:rsid w:val="00215A7F"/>
    <w:rsid w:val="00215D36"/>
    <w:rsid w:val="00216A98"/>
    <w:rsid w:val="00217242"/>
    <w:rsid w:val="00217753"/>
    <w:rsid w:val="00217873"/>
    <w:rsid w:val="00217C66"/>
    <w:rsid w:val="00217DE2"/>
    <w:rsid w:val="0022063C"/>
    <w:rsid w:val="00220B6A"/>
    <w:rsid w:val="0022144E"/>
    <w:rsid w:val="0022155B"/>
    <w:rsid w:val="00221A62"/>
    <w:rsid w:val="00222BA4"/>
    <w:rsid w:val="00222D05"/>
    <w:rsid w:val="002231FA"/>
    <w:rsid w:val="00223B22"/>
    <w:rsid w:val="002240A5"/>
    <w:rsid w:val="00225683"/>
    <w:rsid w:val="00225784"/>
    <w:rsid w:val="0022588E"/>
    <w:rsid w:val="00226264"/>
    <w:rsid w:val="00226C84"/>
    <w:rsid w:val="00226EF5"/>
    <w:rsid w:val="002272B0"/>
    <w:rsid w:val="002274DD"/>
    <w:rsid w:val="002278CC"/>
    <w:rsid w:val="00230691"/>
    <w:rsid w:val="002307A6"/>
    <w:rsid w:val="00230905"/>
    <w:rsid w:val="00230D02"/>
    <w:rsid w:val="002316CF"/>
    <w:rsid w:val="00231D20"/>
    <w:rsid w:val="00231DBE"/>
    <w:rsid w:val="00232A15"/>
    <w:rsid w:val="002332FC"/>
    <w:rsid w:val="00233758"/>
    <w:rsid w:val="002339C9"/>
    <w:rsid w:val="00233E27"/>
    <w:rsid w:val="00233E6E"/>
    <w:rsid w:val="002340DE"/>
    <w:rsid w:val="002348DD"/>
    <w:rsid w:val="00235C45"/>
    <w:rsid w:val="00235F23"/>
    <w:rsid w:val="002370D0"/>
    <w:rsid w:val="002379F5"/>
    <w:rsid w:val="00237BDF"/>
    <w:rsid w:val="00237BF5"/>
    <w:rsid w:val="00240181"/>
    <w:rsid w:val="00240346"/>
    <w:rsid w:val="0024081B"/>
    <w:rsid w:val="00240ADE"/>
    <w:rsid w:val="0024154A"/>
    <w:rsid w:val="00243200"/>
    <w:rsid w:val="00243817"/>
    <w:rsid w:val="0024411C"/>
    <w:rsid w:val="002456E0"/>
    <w:rsid w:val="0024596B"/>
    <w:rsid w:val="00245A99"/>
    <w:rsid w:val="00246039"/>
    <w:rsid w:val="00246096"/>
    <w:rsid w:val="00246562"/>
    <w:rsid w:val="00246692"/>
    <w:rsid w:val="00246C40"/>
    <w:rsid w:val="002477EC"/>
    <w:rsid w:val="00251319"/>
    <w:rsid w:val="002514F3"/>
    <w:rsid w:val="002516A6"/>
    <w:rsid w:val="00251BA5"/>
    <w:rsid w:val="00251D09"/>
    <w:rsid w:val="00252A62"/>
    <w:rsid w:val="002535F8"/>
    <w:rsid w:val="002543DF"/>
    <w:rsid w:val="0025493A"/>
    <w:rsid w:val="00255489"/>
    <w:rsid w:val="00255966"/>
    <w:rsid w:val="00255CB2"/>
    <w:rsid w:val="00257D98"/>
    <w:rsid w:val="00260072"/>
    <w:rsid w:val="00261A20"/>
    <w:rsid w:val="002621EA"/>
    <w:rsid w:val="00262BC7"/>
    <w:rsid w:val="002630C4"/>
    <w:rsid w:val="002632A8"/>
    <w:rsid w:val="002636C4"/>
    <w:rsid w:val="00263AF9"/>
    <w:rsid w:val="00264363"/>
    <w:rsid w:val="00264BF3"/>
    <w:rsid w:val="0026634F"/>
    <w:rsid w:val="0026735F"/>
    <w:rsid w:val="00270106"/>
    <w:rsid w:val="0027053A"/>
    <w:rsid w:val="0027260C"/>
    <w:rsid w:val="0027296A"/>
    <w:rsid w:val="00272EDB"/>
    <w:rsid w:val="0027322A"/>
    <w:rsid w:val="00273440"/>
    <w:rsid w:val="00273CA3"/>
    <w:rsid w:val="002742A3"/>
    <w:rsid w:val="002753BE"/>
    <w:rsid w:val="00276478"/>
    <w:rsid w:val="00276E9A"/>
    <w:rsid w:val="00277A6B"/>
    <w:rsid w:val="00277E45"/>
    <w:rsid w:val="0028068E"/>
    <w:rsid w:val="002806B6"/>
    <w:rsid w:val="0028089F"/>
    <w:rsid w:val="00280AFD"/>
    <w:rsid w:val="00280B59"/>
    <w:rsid w:val="00282364"/>
    <w:rsid w:val="0028293C"/>
    <w:rsid w:val="00283291"/>
    <w:rsid w:val="00283E83"/>
    <w:rsid w:val="00283E89"/>
    <w:rsid w:val="002843BE"/>
    <w:rsid w:val="002848BA"/>
    <w:rsid w:val="00284F57"/>
    <w:rsid w:val="00284FAE"/>
    <w:rsid w:val="0028608A"/>
    <w:rsid w:val="0028644D"/>
    <w:rsid w:val="0029090D"/>
    <w:rsid w:val="00290AE2"/>
    <w:rsid w:val="00290B56"/>
    <w:rsid w:val="00291330"/>
    <w:rsid w:val="00291857"/>
    <w:rsid w:val="00291C20"/>
    <w:rsid w:val="00292068"/>
    <w:rsid w:val="00292291"/>
    <w:rsid w:val="002932F2"/>
    <w:rsid w:val="0029367E"/>
    <w:rsid w:val="002942CF"/>
    <w:rsid w:val="00294658"/>
    <w:rsid w:val="00294831"/>
    <w:rsid w:val="00294FEF"/>
    <w:rsid w:val="0029658D"/>
    <w:rsid w:val="002967F6"/>
    <w:rsid w:val="0029741A"/>
    <w:rsid w:val="00297735"/>
    <w:rsid w:val="00297770"/>
    <w:rsid w:val="00297ACF"/>
    <w:rsid w:val="002A0777"/>
    <w:rsid w:val="002A08B0"/>
    <w:rsid w:val="002A28FB"/>
    <w:rsid w:val="002A2F89"/>
    <w:rsid w:val="002A305F"/>
    <w:rsid w:val="002A3CAE"/>
    <w:rsid w:val="002A4ACB"/>
    <w:rsid w:val="002A4F11"/>
    <w:rsid w:val="002A4F33"/>
    <w:rsid w:val="002A57F3"/>
    <w:rsid w:val="002A5CBB"/>
    <w:rsid w:val="002A6710"/>
    <w:rsid w:val="002A68B5"/>
    <w:rsid w:val="002A71AA"/>
    <w:rsid w:val="002A7709"/>
    <w:rsid w:val="002A77C1"/>
    <w:rsid w:val="002A7B18"/>
    <w:rsid w:val="002B003C"/>
    <w:rsid w:val="002B138A"/>
    <w:rsid w:val="002B17F3"/>
    <w:rsid w:val="002B1FA8"/>
    <w:rsid w:val="002B3AAC"/>
    <w:rsid w:val="002B4C73"/>
    <w:rsid w:val="002B5397"/>
    <w:rsid w:val="002B591B"/>
    <w:rsid w:val="002B5AE7"/>
    <w:rsid w:val="002B6947"/>
    <w:rsid w:val="002B74F7"/>
    <w:rsid w:val="002B7506"/>
    <w:rsid w:val="002B75C2"/>
    <w:rsid w:val="002C0702"/>
    <w:rsid w:val="002C1EB4"/>
    <w:rsid w:val="002C24F2"/>
    <w:rsid w:val="002C2B6F"/>
    <w:rsid w:val="002C2D7E"/>
    <w:rsid w:val="002C2F02"/>
    <w:rsid w:val="002C301A"/>
    <w:rsid w:val="002C52F2"/>
    <w:rsid w:val="002C5837"/>
    <w:rsid w:val="002C5C8C"/>
    <w:rsid w:val="002C672F"/>
    <w:rsid w:val="002C6F05"/>
    <w:rsid w:val="002C710A"/>
    <w:rsid w:val="002D036C"/>
    <w:rsid w:val="002D0646"/>
    <w:rsid w:val="002D0FB7"/>
    <w:rsid w:val="002D106D"/>
    <w:rsid w:val="002D145B"/>
    <w:rsid w:val="002D1F86"/>
    <w:rsid w:val="002D2ED1"/>
    <w:rsid w:val="002D3292"/>
    <w:rsid w:val="002D34DA"/>
    <w:rsid w:val="002D3888"/>
    <w:rsid w:val="002D4D8B"/>
    <w:rsid w:val="002D4F05"/>
    <w:rsid w:val="002D537D"/>
    <w:rsid w:val="002D56E0"/>
    <w:rsid w:val="002D65E9"/>
    <w:rsid w:val="002D71C6"/>
    <w:rsid w:val="002D71E8"/>
    <w:rsid w:val="002D7424"/>
    <w:rsid w:val="002E09E3"/>
    <w:rsid w:val="002E1578"/>
    <w:rsid w:val="002E1EA6"/>
    <w:rsid w:val="002E2191"/>
    <w:rsid w:val="002E2356"/>
    <w:rsid w:val="002E24EC"/>
    <w:rsid w:val="002E30EE"/>
    <w:rsid w:val="002E409B"/>
    <w:rsid w:val="002E5BB4"/>
    <w:rsid w:val="002E5C05"/>
    <w:rsid w:val="002E6F91"/>
    <w:rsid w:val="002E70CB"/>
    <w:rsid w:val="002E7885"/>
    <w:rsid w:val="002E7DE7"/>
    <w:rsid w:val="002F0441"/>
    <w:rsid w:val="002F04A5"/>
    <w:rsid w:val="002F0AAE"/>
    <w:rsid w:val="002F0E83"/>
    <w:rsid w:val="002F15B9"/>
    <w:rsid w:val="002F2052"/>
    <w:rsid w:val="002F2679"/>
    <w:rsid w:val="002F2A4A"/>
    <w:rsid w:val="002F306A"/>
    <w:rsid w:val="002F32D7"/>
    <w:rsid w:val="002F33EE"/>
    <w:rsid w:val="002F34F8"/>
    <w:rsid w:val="002F3C08"/>
    <w:rsid w:val="002F3C83"/>
    <w:rsid w:val="002F3C99"/>
    <w:rsid w:val="002F3DED"/>
    <w:rsid w:val="002F4A9B"/>
    <w:rsid w:val="002F58D9"/>
    <w:rsid w:val="002F671D"/>
    <w:rsid w:val="002F6D1E"/>
    <w:rsid w:val="002F7183"/>
    <w:rsid w:val="002F7211"/>
    <w:rsid w:val="002F7A4B"/>
    <w:rsid w:val="0030054D"/>
    <w:rsid w:val="00300E55"/>
    <w:rsid w:val="00301642"/>
    <w:rsid w:val="00302547"/>
    <w:rsid w:val="00302A8F"/>
    <w:rsid w:val="00303667"/>
    <w:rsid w:val="003043AA"/>
    <w:rsid w:val="00304D2B"/>
    <w:rsid w:val="00304FA7"/>
    <w:rsid w:val="00305057"/>
    <w:rsid w:val="0030539D"/>
    <w:rsid w:val="00305B2C"/>
    <w:rsid w:val="00310297"/>
    <w:rsid w:val="00310357"/>
    <w:rsid w:val="00310ACF"/>
    <w:rsid w:val="0031148A"/>
    <w:rsid w:val="00311B0E"/>
    <w:rsid w:val="00312428"/>
    <w:rsid w:val="00313014"/>
    <w:rsid w:val="003147BC"/>
    <w:rsid w:val="003147EA"/>
    <w:rsid w:val="00314C57"/>
    <w:rsid w:val="003157BA"/>
    <w:rsid w:val="00315A27"/>
    <w:rsid w:val="00315D55"/>
    <w:rsid w:val="003162EB"/>
    <w:rsid w:val="00316F2A"/>
    <w:rsid w:val="00317510"/>
    <w:rsid w:val="00317689"/>
    <w:rsid w:val="00317792"/>
    <w:rsid w:val="003201AB"/>
    <w:rsid w:val="00320293"/>
    <w:rsid w:val="00320315"/>
    <w:rsid w:val="003212DB"/>
    <w:rsid w:val="0032147D"/>
    <w:rsid w:val="00321534"/>
    <w:rsid w:val="00322343"/>
    <w:rsid w:val="00323203"/>
    <w:rsid w:val="003249F7"/>
    <w:rsid w:val="00327889"/>
    <w:rsid w:val="003279B3"/>
    <w:rsid w:val="00327DA5"/>
    <w:rsid w:val="00330F23"/>
    <w:rsid w:val="00332159"/>
    <w:rsid w:val="003326B3"/>
    <w:rsid w:val="00332C8B"/>
    <w:rsid w:val="00332FB2"/>
    <w:rsid w:val="003330F6"/>
    <w:rsid w:val="00333440"/>
    <w:rsid w:val="003342F4"/>
    <w:rsid w:val="00334FF0"/>
    <w:rsid w:val="00335424"/>
    <w:rsid w:val="003360A6"/>
    <w:rsid w:val="00336496"/>
    <w:rsid w:val="00336DDA"/>
    <w:rsid w:val="003372AD"/>
    <w:rsid w:val="003379C4"/>
    <w:rsid w:val="00337E4B"/>
    <w:rsid w:val="003400B8"/>
    <w:rsid w:val="003415F8"/>
    <w:rsid w:val="00341874"/>
    <w:rsid w:val="00341B4E"/>
    <w:rsid w:val="00342C88"/>
    <w:rsid w:val="00343093"/>
    <w:rsid w:val="00343A1A"/>
    <w:rsid w:val="00343BEC"/>
    <w:rsid w:val="003447C1"/>
    <w:rsid w:val="00344E8A"/>
    <w:rsid w:val="00345629"/>
    <w:rsid w:val="00347185"/>
    <w:rsid w:val="0034731A"/>
    <w:rsid w:val="0034764B"/>
    <w:rsid w:val="003478F0"/>
    <w:rsid w:val="00347D9F"/>
    <w:rsid w:val="00347DD0"/>
    <w:rsid w:val="0035029F"/>
    <w:rsid w:val="00350ABA"/>
    <w:rsid w:val="0035192E"/>
    <w:rsid w:val="00351A90"/>
    <w:rsid w:val="00352310"/>
    <w:rsid w:val="003528D4"/>
    <w:rsid w:val="003529D7"/>
    <w:rsid w:val="00354081"/>
    <w:rsid w:val="003544E7"/>
    <w:rsid w:val="00354A0D"/>
    <w:rsid w:val="0035587A"/>
    <w:rsid w:val="00355C2C"/>
    <w:rsid w:val="00356196"/>
    <w:rsid w:val="00356CFB"/>
    <w:rsid w:val="0036062E"/>
    <w:rsid w:val="00361400"/>
    <w:rsid w:val="0036183F"/>
    <w:rsid w:val="00361D27"/>
    <w:rsid w:val="00362B43"/>
    <w:rsid w:val="00363D06"/>
    <w:rsid w:val="00364194"/>
    <w:rsid w:val="003655FE"/>
    <w:rsid w:val="00365785"/>
    <w:rsid w:val="00365896"/>
    <w:rsid w:val="00365979"/>
    <w:rsid w:val="003665E4"/>
    <w:rsid w:val="003668AC"/>
    <w:rsid w:val="003679F5"/>
    <w:rsid w:val="003707F9"/>
    <w:rsid w:val="003716A7"/>
    <w:rsid w:val="003718DC"/>
    <w:rsid w:val="003719ED"/>
    <w:rsid w:val="00371F60"/>
    <w:rsid w:val="003720F2"/>
    <w:rsid w:val="00372B4F"/>
    <w:rsid w:val="003735BE"/>
    <w:rsid w:val="00373902"/>
    <w:rsid w:val="00373AFB"/>
    <w:rsid w:val="00374B10"/>
    <w:rsid w:val="00374B1F"/>
    <w:rsid w:val="00374BBD"/>
    <w:rsid w:val="00376448"/>
    <w:rsid w:val="00376E75"/>
    <w:rsid w:val="003772FC"/>
    <w:rsid w:val="00377B13"/>
    <w:rsid w:val="0038060F"/>
    <w:rsid w:val="0038067A"/>
    <w:rsid w:val="003817CB"/>
    <w:rsid w:val="00381B38"/>
    <w:rsid w:val="00381FDB"/>
    <w:rsid w:val="00382214"/>
    <w:rsid w:val="003822DD"/>
    <w:rsid w:val="00382BDE"/>
    <w:rsid w:val="00383F19"/>
    <w:rsid w:val="00384723"/>
    <w:rsid w:val="00384AEF"/>
    <w:rsid w:val="00384BE2"/>
    <w:rsid w:val="00385A3F"/>
    <w:rsid w:val="00385B9F"/>
    <w:rsid w:val="00387B7A"/>
    <w:rsid w:val="003904BE"/>
    <w:rsid w:val="00390C9E"/>
    <w:rsid w:val="00390F10"/>
    <w:rsid w:val="003911C0"/>
    <w:rsid w:val="00391F34"/>
    <w:rsid w:val="0039221F"/>
    <w:rsid w:val="003924F2"/>
    <w:rsid w:val="00392558"/>
    <w:rsid w:val="00392E0E"/>
    <w:rsid w:val="00393648"/>
    <w:rsid w:val="00393EC4"/>
    <w:rsid w:val="003957F7"/>
    <w:rsid w:val="00395B19"/>
    <w:rsid w:val="003962A9"/>
    <w:rsid w:val="00396410"/>
    <w:rsid w:val="00397F48"/>
    <w:rsid w:val="003A0320"/>
    <w:rsid w:val="003A0BFA"/>
    <w:rsid w:val="003A10F7"/>
    <w:rsid w:val="003A1142"/>
    <w:rsid w:val="003A1157"/>
    <w:rsid w:val="003A14B8"/>
    <w:rsid w:val="003A18E4"/>
    <w:rsid w:val="003A279E"/>
    <w:rsid w:val="003A2B58"/>
    <w:rsid w:val="003A3096"/>
    <w:rsid w:val="003A41EF"/>
    <w:rsid w:val="003A4917"/>
    <w:rsid w:val="003A4948"/>
    <w:rsid w:val="003A5CDB"/>
    <w:rsid w:val="003A6962"/>
    <w:rsid w:val="003A705B"/>
    <w:rsid w:val="003A7A29"/>
    <w:rsid w:val="003B07CA"/>
    <w:rsid w:val="003B0887"/>
    <w:rsid w:val="003B14ED"/>
    <w:rsid w:val="003B1EA9"/>
    <w:rsid w:val="003B24DF"/>
    <w:rsid w:val="003B34FC"/>
    <w:rsid w:val="003B377F"/>
    <w:rsid w:val="003B3DD8"/>
    <w:rsid w:val="003B42D0"/>
    <w:rsid w:val="003B5565"/>
    <w:rsid w:val="003B5878"/>
    <w:rsid w:val="003B5F7C"/>
    <w:rsid w:val="003B6452"/>
    <w:rsid w:val="003B6C52"/>
    <w:rsid w:val="003B77FE"/>
    <w:rsid w:val="003B79A0"/>
    <w:rsid w:val="003B7C9E"/>
    <w:rsid w:val="003C0209"/>
    <w:rsid w:val="003C082E"/>
    <w:rsid w:val="003C12EF"/>
    <w:rsid w:val="003C130F"/>
    <w:rsid w:val="003C1E6B"/>
    <w:rsid w:val="003C2115"/>
    <w:rsid w:val="003C25DC"/>
    <w:rsid w:val="003C3A1E"/>
    <w:rsid w:val="003C4BD5"/>
    <w:rsid w:val="003C4F23"/>
    <w:rsid w:val="003C542C"/>
    <w:rsid w:val="003C6D43"/>
    <w:rsid w:val="003C734B"/>
    <w:rsid w:val="003C7684"/>
    <w:rsid w:val="003D0C2C"/>
    <w:rsid w:val="003D0D9C"/>
    <w:rsid w:val="003D0E74"/>
    <w:rsid w:val="003D0EEF"/>
    <w:rsid w:val="003D115C"/>
    <w:rsid w:val="003D14EF"/>
    <w:rsid w:val="003D15F1"/>
    <w:rsid w:val="003D1EA9"/>
    <w:rsid w:val="003D200D"/>
    <w:rsid w:val="003D26A2"/>
    <w:rsid w:val="003D2B8C"/>
    <w:rsid w:val="003D35CE"/>
    <w:rsid w:val="003D3C80"/>
    <w:rsid w:val="003D3D31"/>
    <w:rsid w:val="003D3F74"/>
    <w:rsid w:val="003D497D"/>
    <w:rsid w:val="003D52C8"/>
    <w:rsid w:val="003D5353"/>
    <w:rsid w:val="003D5635"/>
    <w:rsid w:val="003D590C"/>
    <w:rsid w:val="003D5D70"/>
    <w:rsid w:val="003D5F6C"/>
    <w:rsid w:val="003D69A7"/>
    <w:rsid w:val="003D6AA5"/>
    <w:rsid w:val="003D6C33"/>
    <w:rsid w:val="003D6DFA"/>
    <w:rsid w:val="003D70A2"/>
    <w:rsid w:val="003D7430"/>
    <w:rsid w:val="003D7ED8"/>
    <w:rsid w:val="003D7FDF"/>
    <w:rsid w:val="003E05B3"/>
    <w:rsid w:val="003E090C"/>
    <w:rsid w:val="003E0FE8"/>
    <w:rsid w:val="003E178A"/>
    <w:rsid w:val="003E213C"/>
    <w:rsid w:val="003E279C"/>
    <w:rsid w:val="003E2A55"/>
    <w:rsid w:val="003E2B13"/>
    <w:rsid w:val="003E339D"/>
    <w:rsid w:val="003E37C8"/>
    <w:rsid w:val="003E42FE"/>
    <w:rsid w:val="003E4436"/>
    <w:rsid w:val="003E5195"/>
    <w:rsid w:val="003E5422"/>
    <w:rsid w:val="003E5659"/>
    <w:rsid w:val="003E6D02"/>
    <w:rsid w:val="003E77B0"/>
    <w:rsid w:val="003E79D4"/>
    <w:rsid w:val="003E7BE1"/>
    <w:rsid w:val="003F00A3"/>
    <w:rsid w:val="003F0443"/>
    <w:rsid w:val="003F0C13"/>
    <w:rsid w:val="003F108A"/>
    <w:rsid w:val="003F10FE"/>
    <w:rsid w:val="003F1488"/>
    <w:rsid w:val="003F15A5"/>
    <w:rsid w:val="003F1A57"/>
    <w:rsid w:val="003F223F"/>
    <w:rsid w:val="003F2953"/>
    <w:rsid w:val="003F37E1"/>
    <w:rsid w:val="003F3B8D"/>
    <w:rsid w:val="003F402D"/>
    <w:rsid w:val="003F4068"/>
    <w:rsid w:val="003F45F0"/>
    <w:rsid w:val="003F4E03"/>
    <w:rsid w:val="003F5150"/>
    <w:rsid w:val="003F5F15"/>
    <w:rsid w:val="003F6278"/>
    <w:rsid w:val="003F6529"/>
    <w:rsid w:val="003F7649"/>
    <w:rsid w:val="003F7DDE"/>
    <w:rsid w:val="00400197"/>
    <w:rsid w:val="004002D2"/>
    <w:rsid w:val="00400360"/>
    <w:rsid w:val="004011CB"/>
    <w:rsid w:val="004011D7"/>
    <w:rsid w:val="004013C7"/>
    <w:rsid w:val="00401A6C"/>
    <w:rsid w:val="00402176"/>
    <w:rsid w:val="004028DA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D82"/>
    <w:rsid w:val="004118E3"/>
    <w:rsid w:val="0041205D"/>
    <w:rsid w:val="00412278"/>
    <w:rsid w:val="004124A0"/>
    <w:rsid w:val="00413BD0"/>
    <w:rsid w:val="0041512D"/>
    <w:rsid w:val="0041518F"/>
    <w:rsid w:val="00415C7E"/>
    <w:rsid w:val="00415F17"/>
    <w:rsid w:val="00416030"/>
    <w:rsid w:val="00416330"/>
    <w:rsid w:val="00417230"/>
    <w:rsid w:val="0042046C"/>
    <w:rsid w:val="004212DE"/>
    <w:rsid w:val="004214EF"/>
    <w:rsid w:val="00421B7D"/>
    <w:rsid w:val="00422822"/>
    <w:rsid w:val="00423707"/>
    <w:rsid w:val="00423D42"/>
    <w:rsid w:val="00424E7D"/>
    <w:rsid w:val="00425098"/>
    <w:rsid w:val="00425589"/>
    <w:rsid w:val="0042601D"/>
    <w:rsid w:val="00426081"/>
    <w:rsid w:val="00426939"/>
    <w:rsid w:val="00426ED2"/>
    <w:rsid w:val="0042739C"/>
    <w:rsid w:val="00427453"/>
    <w:rsid w:val="00427D62"/>
    <w:rsid w:val="0043050A"/>
    <w:rsid w:val="00430566"/>
    <w:rsid w:val="00430844"/>
    <w:rsid w:val="004316A7"/>
    <w:rsid w:val="004319F1"/>
    <w:rsid w:val="00432491"/>
    <w:rsid w:val="0043326A"/>
    <w:rsid w:val="004333CB"/>
    <w:rsid w:val="00433485"/>
    <w:rsid w:val="00433D0F"/>
    <w:rsid w:val="00434D71"/>
    <w:rsid w:val="00435BA0"/>
    <w:rsid w:val="00435FDE"/>
    <w:rsid w:val="004363FF"/>
    <w:rsid w:val="00436690"/>
    <w:rsid w:val="0043712B"/>
    <w:rsid w:val="00437D89"/>
    <w:rsid w:val="004409A1"/>
    <w:rsid w:val="00441D40"/>
    <w:rsid w:val="004426C7"/>
    <w:rsid w:val="00443052"/>
    <w:rsid w:val="004437E2"/>
    <w:rsid w:val="00443802"/>
    <w:rsid w:val="00444056"/>
    <w:rsid w:val="00444104"/>
    <w:rsid w:val="00444161"/>
    <w:rsid w:val="00444609"/>
    <w:rsid w:val="00444643"/>
    <w:rsid w:val="00444C60"/>
    <w:rsid w:val="0044544A"/>
    <w:rsid w:val="004454C7"/>
    <w:rsid w:val="004463BC"/>
    <w:rsid w:val="00446780"/>
    <w:rsid w:val="0045085B"/>
    <w:rsid w:val="004510B3"/>
    <w:rsid w:val="00451615"/>
    <w:rsid w:val="00452684"/>
    <w:rsid w:val="00452BFA"/>
    <w:rsid w:val="00452E12"/>
    <w:rsid w:val="0045589E"/>
    <w:rsid w:val="00457068"/>
    <w:rsid w:val="00460559"/>
    <w:rsid w:val="00460A0B"/>
    <w:rsid w:val="004620BA"/>
    <w:rsid w:val="0046213A"/>
    <w:rsid w:val="0046228E"/>
    <w:rsid w:val="00463C81"/>
    <w:rsid w:val="00464573"/>
    <w:rsid w:val="00464749"/>
    <w:rsid w:val="00464F9F"/>
    <w:rsid w:val="0046542C"/>
    <w:rsid w:val="004659A9"/>
    <w:rsid w:val="00465C8C"/>
    <w:rsid w:val="00465E24"/>
    <w:rsid w:val="00466589"/>
    <w:rsid w:val="004671FF"/>
    <w:rsid w:val="00467244"/>
    <w:rsid w:val="00467B7A"/>
    <w:rsid w:val="004702DC"/>
    <w:rsid w:val="00470B96"/>
    <w:rsid w:val="0047127D"/>
    <w:rsid w:val="0047184C"/>
    <w:rsid w:val="0047234C"/>
    <w:rsid w:val="0047236E"/>
    <w:rsid w:val="00472911"/>
    <w:rsid w:val="00472CF3"/>
    <w:rsid w:val="00472EF4"/>
    <w:rsid w:val="00473A38"/>
    <w:rsid w:val="0047496E"/>
    <w:rsid w:val="00475359"/>
    <w:rsid w:val="00475743"/>
    <w:rsid w:val="004762E7"/>
    <w:rsid w:val="004764B0"/>
    <w:rsid w:val="00476BAA"/>
    <w:rsid w:val="00477134"/>
    <w:rsid w:val="004772B7"/>
    <w:rsid w:val="00477B9B"/>
    <w:rsid w:val="00477D23"/>
    <w:rsid w:val="00477E5F"/>
    <w:rsid w:val="004802D4"/>
    <w:rsid w:val="00480716"/>
    <w:rsid w:val="00480BB4"/>
    <w:rsid w:val="00480DDF"/>
    <w:rsid w:val="0048163A"/>
    <w:rsid w:val="004819C1"/>
    <w:rsid w:val="00481C87"/>
    <w:rsid w:val="00481F90"/>
    <w:rsid w:val="00482460"/>
    <w:rsid w:val="004836E1"/>
    <w:rsid w:val="00483B19"/>
    <w:rsid w:val="004847F3"/>
    <w:rsid w:val="0048550B"/>
    <w:rsid w:val="004865D5"/>
    <w:rsid w:val="00487403"/>
    <w:rsid w:val="00487833"/>
    <w:rsid w:val="0048795A"/>
    <w:rsid w:val="00491712"/>
    <w:rsid w:val="00491F35"/>
    <w:rsid w:val="00492899"/>
    <w:rsid w:val="0049296B"/>
    <w:rsid w:val="0049390E"/>
    <w:rsid w:val="00493C9F"/>
    <w:rsid w:val="00494A00"/>
    <w:rsid w:val="00494D6F"/>
    <w:rsid w:val="00495585"/>
    <w:rsid w:val="00495911"/>
    <w:rsid w:val="004964A2"/>
    <w:rsid w:val="00497A63"/>
    <w:rsid w:val="00497A91"/>
    <w:rsid w:val="004A0E75"/>
    <w:rsid w:val="004A0FFA"/>
    <w:rsid w:val="004A14A0"/>
    <w:rsid w:val="004A1910"/>
    <w:rsid w:val="004A1AAF"/>
    <w:rsid w:val="004A1F3D"/>
    <w:rsid w:val="004A278F"/>
    <w:rsid w:val="004A28BA"/>
    <w:rsid w:val="004A28EE"/>
    <w:rsid w:val="004A2A42"/>
    <w:rsid w:val="004A346B"/>
    <w:rsid w:val="004A3580"/>
    <w:rsid w:val="004A3C30"/>
    <w:rsid w:val="004A3CD8"/>
    <w:rsid w:val="004A4535"/>
    <w:rsid w:val="004A46A2"/>
    <w:rsid w:val="004A4A2D"/>
    <w:rsid w:val="004A515F"/>
    <w:rsid w:val="004A6246"/>
    <w:rsid w:val="004A6CC0"/>
    <w:rsid w:val="004A739F"/>
    <w:rsid w:val="004B06D0"/>
    <w:rsid w:val="004B121F"/>
    <w:rsid w:val="004B343E"/>
    <w:rsid w:val="004B46C8"/>
    <w:rsid w:val="004B5373"/>
    <w:rsid w:val="004B5801"/>
    <w:rsid w:val="004B58CA"/>
    <w:rsid w:val="004B5982"/>
    <w:rsid w:val="004B5ABF"/>
    <w:rsid w:val="004B5C9B"/>
    <w:rsid w:val="004B5D34"/>
    <w:rsid w:val="004B5E33"/>
    <w:rsid w:val="004B7762"/>
    <w:rsid w:val="004B79C1"/>
    <w:rsid w:val="004C1E72"/>
    <w:rsid w:val="004C2DAF"/>
    <w:rsid w:val="004C2EEB"/>
    <w:rsid w:val="004C33E9"/>
    <w:rsid w:val="004C39ED"/>
    <w:rsid w:val="004C4B91"/>
    <w:rsid w:val="004C58F3"/>
    <w:rsid w:val="004C5FBE"/>
    <w:rsid w:val="004C6EDC"/>
    <w:rsid w:val="004C7ABD"/>
    <w:rsid w:val="004D03E8"/>
    <w:rsid w:val="004D0AB8"/>
    <w:rsid w:val="004D0AF4"/>
    <w:rsid w:val="004D15B2"/>
    <w:rsid w:val="004D179C"/>
    <w:rsid w:val="004D1B83"/>
    <w:rsid w:val="004D1BFE"/>
    <w:rsid w:val="004D1E27"/>
    <w:rsid w:val="004D213C"/>
    <w:rsid w:val="004D3E13"/>
    <w:rsid w:val="004D42B2"/>
    <w:rsid w:val="004D6053"/>
    <w:rsid w:val="004D6190"/>
    <w:rsid w:val="004D6537"/>
    <w:rsid w:val="004D78C2"/>
    <w:rsid w:val="004D7996"/>
    <w:rsid w:val="004D7E91"/>
    <w:rsid w:val="004D7ED8"/>
    <w:rsid w:val="004E0221"/>
    <w:rsid w:val="004E0D82"/>
    <w:rsid w:val="004E1248"/>
    <w:rsid w:val="004E1305"/>
    <w:rsid w:val="004E15E0"/>
    <w:rsid w:val="004E27DA"/>
    <w:rsid w:val="004E2961"/>
    <w:rsid w:val="004E2C3F"/>
    <w:rsid w:val="004E392C"/>
    <w:rsid w:val="004E499A"/>
    <w:rsid w:val="004E4A5B"/>
    <w:rsid w:val="004E4FBD"/>
    <w:rsid w:val="004E5602"/>
    <w:rsid w:val="004E60D6"/>
    <w:rsid w:val="004E6183"/>
    <w:rsid w:val="004E66E6"/>
    <w:rsid w:val="004E7D15"/>
    <w:rsid w:val="004F04FD"/>
    <w:rsid w:val="004F07A5"/>
    <w:rsid w:val="004F0AD3"/>
    <w:rsid w:val="004F0D42"/>
    <w:rsid w:val="004F14B9"/>
    <w:rsid w:val="004F14E5"/>
    <w:rsid w:val="004F1E8D"/>
    <w:rsid w:val="004F25A6"/>
    <w:rsid w:val="004F2AD6"/>
    <w:rsid w:val="004F3F23"/>
    <w:rsid w:val="004F4AB6"/>
    <w:rsid w:val="004F4F21"/>
    <w:rsid w:val="004F4F35"/>
    <w:rsid w:val="004F53D9"/>
    <w:rsid w:val="004F7414"/>
    <w:rsid w:val="004F78DD"/>
    <w:rsid w:val="004F7A24"/>
    <w:rsid w:val="004F7AF7"/>
    <w:rsid w:val="004F7CEE"/>
    <w:rsid w:val="00500650"/>
    <w:rsid w:val="00500704"/>
    <w:rsid w:val="00500F58"/>
    <w:rsid w:val="0050164D"/>
    <w:rsid w:val="00502400"/>
    <w:rsid w:val="00502C21"/>
    <w:rsid w:val="00503CCA"/>
    <w:rsid w:val="00504757"/>
    <w:rsid w:val="00505F53"/>
    <w:rsid w:val="00506E08"/>
    <w:rsid w:val="00507370"/>
    <w:rsid w:val="00507771"/>
    <w:rsid w:val="00510C98"/>
    <w:rsid w:val="005114EE"/>
    <w:rsid w:val="00511A09"/>
    <w:rsid w:val="00511CE2"/>
    <w:rsid w:val="00511EB6"/>
    <w:rsid w:val="005121FE"/>
    <w:rsid w:val="00512561"/>
    <w:rsid w:val="00512AA4"/>
    <w:rsid w:val="00513456"/>
    <w:rsid w:val="00513963"/>
    <w:rsid w:val="00513B79"/>
    <w:rsid w:val="00513E9D"/>
    <w:rsid w:val="0051537A"/>
    <w:rsid w:val="00516295"/>
    <w:rsid w:val="005168B1"/>
    <w:rsid w:val="00520A1C"/>
    <w:rsid w:val="00521AB8"/>
    <w:rsid w:val="00522604"/>
    <w:rsid w:val="00523540"/>
    <w:rsid w:val="00523995"/>
    <w:rsid w:val="00523A86"/>
    <w:rsid w:val="00523E3F"/>
    <w:rsid w:val="00524128"/>
    <w:rsid w:val="00525B5A"/>
    <w:rsid w:val="0052601B"/>
    <w:rsid w:val="00526EC7"/>
    <w:rsid w:val="00527521"/>
    <w:rsid w:val="00527C53"/>
    <w:rsid w:val="00530903"/>
    <w:rsid w:val="00530E43"/>
    <w:rsid w:val="00531067"/>
    <w:rsid w:val="0053121E"/>
    <w:rsid w:val="00531F30"/>
    <w:rsid w:val="00532278"/>
    <w:rsid w:val="005328EC"/>
    <w:rsid w:val="0053322B"/>
    <w:rsid w:val="0053371A"/>
    <w:rsid w:val="00533D47"/>
    <w:rsid w:val="00533E48"/>
    <w:rsid w:val="005340A1"/>
    <w:rsid w:val="00534C71"/>
    <w:rsid w:val="00535000"/>
    <w:rsid w:val="00535221"/>
    <w:rsid w:val="005356AD"/>
    <w:rsid w:val="00535737"/>
    <w:rsid w:val="00535B7D"/>
    <w:rsid w:val="00535E86"/>
    <w:rsid w:val="005366F4"/>
    <w:rsid w:val="00536988"/>
    <w:rsid w:val="00536A23"/>
    <w:rsid w:val="005372A0"/>
    <w:rsid w:val="005373C9"/>
    <w:rsid w:val="00537D80"/>
    <w:rsid w:val="0054168E"/>
    <w:rsid w:val="00541A68"/>
    <w:rsid w:val="00541DD9"/>
    <w:rsid w:val="0054254F"/>
    <w:rsid w:val="0054266E"/>
    <w:rsid w:val="00542AA6"/>
    <w:rsid w:val="00542B4C"/>
    <w:rsid w:val="00542C1E"/>
    <w:rsid w:val="00543AC9"/>
    <w:rsid w:val="00543FAE"/>
    <w:rsid w:val="00545627"/>
    <w:rsid w:val="00545858"/>
    <w:rsid w:val="00546791"/>
    <w:rsid w:val="005470C6"/>
    <w:rsid w:val="005475E8"/>
    <w:rsid w:val="00547D88"/>
    <w:rsid w:val="00550606"/>
    <w:rsid w:val="0055145A"/>
    <w:rsid w:val="0055145F"/>
    <w:rsid w:val="00551F2C"/>
    <w:rsid w:val="00551F98"/>
    <w:rsid w:val="0055240B"/>
    <w:rsid w:val="00552639"/>
    <w:rsid w:val="00552FBA"/>
    <w:rsid w:val="0055387B"/>
    <w:rsid w:val="00554BC6"/>
    <w:rsid w:val="00555602"/>
    <w:rsid w:val="00556184"/>
    <w:rsid w:val="005563DC"/>
    <w:rsid w:val="00556606"/>
    <w:rsid w:val="00556E93"/>
    <w:rsid w:val="005613E7"/>
    <w:rsid w:val="00562142"/>
    <w:rsid w:val="005626E8"/>
    <w:rsid w:val="00562913"/>
    <w:rsid w:val="00563BF6"/>
    <w:rsid w:val="00564742"/>
    <w:rsid w:val="005648FA"/>
    <w:rsid w:val="005653C9"/>
    <w:rsid w:val="005662F8"/>
    <w:rsid w:val="005667D0"/>
    <w:rsid w:val="005668D7"/>
    <w:rsid w:val="00566978"/>
    <w:rsid w:val="00566A1A"/>
    <w:rsid w:val="005679AA"/>
    <w:rsid w:val="00570081"/>
    <w:rsid w:val="005700B4"/>
    <w:rsid w:val="0057015D"/>
    <w:rsid w:val="00570559"/>
    <w:rsid w:val="00570717"/>
    <w:rsid w:val="005718C2"/>
    <w:rsid w:val="0057238E"/>
    <w:rsid w:val="0057303F"/>
    <w:rsid w:val="00573583"/>
    <w:rsid w:val="00573B8D"/>
    <w:rsid w:val="00573E5B"/>
    <w:rsid w:val="00573ED4"/>
    <w:rsid w:val="00574042"/>
    <w:rsid w:val="0057488A"/>
    <w:rsid w:val="00574BAC"/>
    <w:rsid w:val="005762D9"/>
    <w:rsid w:val="00576AEC"/>
    <w:rsid w:val="0057744A"/>
    <w:rsid w:val="00577560"/>
    <w:rsid w:val="005807BA"/>
    <w:rsid w:val="00580FD3"/>
    <w:rsid w:val="00581E46"/>
    <w:rsid w:val="00582794"/>
    <w:rsid w:val="00582C38"/>
    <w:rsid w:val="005834D1"/>
    <w:rsid w:val="0058369C"/>
    <w:rsid w:val="00583BC6"/>
    <w:rsid w:val="005840A0"/>
    <w:rsid w:val="00584B7F"/>
    <w:rsid w:val="00584D8B"/>
    <w:rsid w:val="005851F8"/>
    <w:rsid w:val="00585235"/>
    <w:rsid w:val="0058572D"/>
    <w:rsid w:val="00585929"/>
    <w:rsid w:val="005878E1"/>
    <w:rsid w:val="00590043"/>
    <w:rsid w:val="00590C70"/>
    <w:rsid w:val="00591927"/>
    <w:rsid w:val="005919F8"/>
    <w:rsid w:val="00592248"/>
    <w:rsid w:val="00594719"/>
    <w:rsid w:val="00594845"/>
    <w:rsid w:val="00594C62"/>
    <w:rsid w:val="005959B1"/>
    <w:rsid w:val="005963F8"/>
    <w:rsid w:val="00596563"/>
    <w:rsid w:val="00596EBC"/>
    <w:rsid w:val="00597264"/>
    <w:rsid w:val="00597DF5"/>
    <w:rsid w:val="005A1007"/>
    <w:rsid w:val="005A1F98"/>
    <w:rsid w:val="005A240E"/>
    <w:rsid w:val="005A3582"/>
    <w:rsid w:val="005A38EA"/>
    <w:rsid w:val="005A3AD2"/>
    <w:rsid w:val="005A4F14"/>
    <w:rsid w:val="005A642A"/>
    <w:rsid w:val="005A73F6"/>
    <w:rsid w:val="005A7D38"/>
    <w:rsid w:val="005B0CEC"/>
    <w:rsid w:val="005B13B2"/>
    <w:rsid w:val="005B1A5A"/>
    <w:rsid w:val="005B2031"/>
    <w:rsid w:val="005B220B"/>
    <w:rsid w:val="005B230A"/>
    <w:rsid w:val="005B25BA"/>
    <w:rsid w:val="005B2854"/>
    <w:rsid w:val="005B2B74"/>
    <w:rsid w:val="005B2C58"/>
    <w:rsid w:val="005B472B"/>
    <w:rsid w:val="005B5095"/>
    <w:rsid w:val="005B51F7"/>
    <w:rsid w:val="005B53F9"/>
    <w:rsid w:val="005B599B"/>
    <w:rsid w:val="005B6D27"/>
    <w:rsid w:val="005B759D"/>
    <w:rsid w:val="005B7AD0"/>
    <w:rsid w:val="005C0ADD"/>
    <w:rsid w:val="005C10A7"/>
    <w:rsid w:val="005C1197"/>
    <w:rsid w:val="005C1897"/>
    <w:rsid w:val="005C208A"/>
    <w:rsid w:val="005C2A6C"/>
    <w:rsid w:val="005C428E"/>
    <w:rsid w:val="005C478C"/>
    <w:rsid w:val="005C4E8B"/>
    <w:rsid w:val="005C50EC"/>
    <w:rsid w:val="005C50F0"/>
    <w:rsid w:val="005C5159"/>
    <w:rsid w:val="005C51E8"/>
    <w:rsid w:val="005C5D4F"/>
    <w:rsid w:val="005C5DD9"/>
    <w:rsid w:val="005C5ED8"/>
    <w:rsid w:val="005C6758"/>
    <w:rsid w:val="005C6B7D"/>
    <w:rsid w:val="005C6C06"/>
    <w:rsid w:val="005C7042"/>
    <w:rsid w:val="005D0143"/>
    <w:rsid w:val="005D0C17"/>
    <w:rsid w:val="005D0FD1"/>
    <w:rsid w:val="005D4257"/>
    <w:rsid w:val="005D4609"/>
    <w:rsid w:val="005D4E0B"/>
    <w:rsid w:val="005D59F6"/>
    <w:rsid w:val="005D5D3F"/>
    <w:rsid w:val="005D6684"/>
    <w:rsid w:val="005D6865"/>
    <w:rsid w:val="005D6DDC"/>
    <w:rsid w:val="005D76C8"/>
    <w:rsid w:val="005D77C8"/>
    <w:rsid w:val="005D78E9"/>
    <w:rsid w:val="005D7A5F"/>
    <w:rsid w:val="005E1631"/>
    <w:rsid w:val="005E18F3"/>
    <w:rsid w:val="005E1F9E"/>
    <w:rsid w:val="005E2FE6"/>
    <w:rsid w:val="005E3059"/>
    <w:rsid w:val="005E38F1"/>
    <w:rsid w:val="005E3D60"/>
    <w:rsid w:val="005E5709"/>
    <w:rsid w:val="005E5FE3"/>
    <w:rsid w:val="005E6586"/>
    <w:rsid w:val="005E7E59"/>
    <w:rsid w:val="005F08A7"/>
    <w:rsid w:val="005F2AF5"/>
    <w:rsid w:val="005F310A"/>
    <w:rsid w:val="005F34F1"/>
    <w:rsid w:val="005F3A8B"/>
    <w:rsid w:val="005F3F7D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0B3"/>
    <w:rsid w:val="006013D2"/>
    <w:rsid w:val="00601FBC"/>
    <w:rsid w:val="00602324"/>
    <w:rsid w:val="00602415"/>
    <w:rsid w:val="00602DAA"/>
    <w:rsid w:val="0060346E"/>
    <w:rsid w:val="00603BE7"/>
    <w:rsid w:val="006040A3"/>
    <w:rsid w:val="00604D75"/>
    <w:rsid w:val="0060500D"/>
    <w:rsid w:val="0060556B"/>
    <w:rsid w:val="006057A5"/>
    <w:rsid w:val="0060586B"/>
    <w:rsid w:val="00605C2D"/>
    <w:rsid w:val="006069F7"/>
    <w:rsid w:val="00606DCE"/>
    <w:rsid w:val="006070CD"/>
    <w:rsid w:val="006072AF"/>
    <w:rsid w:val="006072E4"/>
    <w:rsid w:val="00607BAC"/>
    <w:rsid w:val="00610078"/>
    <w:rsid w:val="006102DD"/>
    <w:rsid w:val="006103AA"/>
    <w:rsid w:val="0061050A"/>
    <w:rsid w:val="006105C3"/>
    <w:rsid w:val="00610CA2"/>
    <w:rsid w:val="006110C7"/>
    <w:rsid w:val="0061186A"/>
    <w:rsid w:val="00611D04"/>
    <w:rsid w:val="00611F97"/>
    <w:rsid w:val="0061221B"/>
    <w:rsid w:val="00612515"/>
    <w:rsid w:val="00613157"/>
    <w:rsid w:val="006135B9"/>
    <w:rsid w:val="006138DF"/>
    <w:rsid w:val="00613977"/>
    <w:rsid w:val="00614013"/>
    <w:rsid w:val="00614381"/>
    <w:rsid w:val="00616426"/>
    <w:rsid w:val="006166F7"/>
    <w:rsid w:val="006166FA"/>
    <w:rsid w:val="006178B0"/>
    <w:rsid w:val="006178C6"/>
    <w:rsid w:val="00617A8E"/>
    <w:rsid w:val="006204E8"/>
    <w:rsid w:val="00620556"/>
    <w:rsid w:val="00621172"/>
    <w:rsid w:val="0062247B"/>
    <w:rsid w:val="00622E17"/>
    <w:rsid w:val="00622F60"/>
    <w:rsid w:val="006233E0"/>
    <w:rsid w:val="0062359F"/>
    <w:rsid w:val="00624CFA"/>
    <w:rsid w:val="006263BF"/>
    <w:rsid w:val="00626520"/>
    <w:rsid w:val="00626C2A"/>
    <w:rsid w:val="00627524"/>
    <w:rsid w:val="00627978"/>
    <w:rsid w:val="00627C39"/>
    <w:rsid w:val="00627E16"/>
    <w:rsid w:val="00627FCC"/>
    <w:rsid w:val="00630E68"/>
    <w:rsid w:val="00631CB2"/>
    <w:rsid w:val="006335B3"/>
    <w:rsid w:val="00633E23"/>
    <w:rsid w:val="00633E3F"/>
    <w:rsid w:val="00633F84"/>
    <w:rsid w:val="006347FE"/>
    <w:rsid w:val="00634A8D"/>
    <w:rsid w:val="0063531A"/>
    <w:rsid w:val="00636577"/>
    <w:rsid w:val="00637338"/>
    <w:rsid w:val="006374EA"/>
    <w:rsid w:val="00637AFF"/>
    <w:rsid w:val="00637BE7"/>
    <w:rsid w:val="00640D44"/>
    <w:rsid w:val="00640E5A"/>
    <w:rsid w:val="0064177E"/>
    <w:rsid w:val="006418E5"/>
    <w:rsid w:val="00641CB4"/>
    <w:rsid w:val="00641EB7"/>
    <w:rsid w:val="0064415A"/>
    <w:rsid w:val="00644944"/>
    <w:rsid w:val="00644CDD"/>
    <w:rsid w:val="00645449"/>
    <w:rsid w:val="00645D97"/>
    <w:rsid w:val="0064790D"/>
    <w:rsid w:val="00647C5B"/>
    <w:rsid w:val="006510A3"/>
    <w:rsid w:val="00651132"/>
    <w:rsid w:val="006514AB"/>
    <w:rsid w:val="00651CF4"/>
    <w:rsid w:val="00652572"/>
    <w:rsid w:val="00652839"/>
    <w:rsid w:val="00653277"/>
    <w:rsid w:val="00653685"/>
    <w:rsid w:val="006538DD"/>
    <w:rsid w:val="00655524"/>
    <w:rsid w:val="006559A0"/>
    <w:rsid w:val="00655D23"/>
    <w:rsid w:val="0065634B"/>
    <w:rsid w:val="006566DA"/>
    <w:rsid w:val="00656D0B"/>
    <w:rsid w:val="00657005"/>
    <w:rsid w:val="006574EB"/>
    <w:rsid w:val="00657536"/>
    <w:rsid w:val="00657D08"/>
    <w:rsid w:val="00657F2B"/>
    <w:rsid w:val="00660083"/>
    <w:rsid w:val="006611FC"/>
    <w:rsid w:val="00662060"/>
    <w:rsid w:val="00662EA9"/>
    <w:rsid w:val="006632B4"/>
    <w:rsid w:val="00663958"/>
    <w:rsid w:val="00663C50"/>
    <w:rsid w:val="00663EDF"/>
    <w:rsid w:val="006646F5"/>
    <w:rsid w:val="00664705"/>
    <w:rsid w:val="0066522E"/>
    <w:rsid w:val="00665B38"/>
    <w:rsid w:val="00665F6E"/>
    <w:rsid w:val="00665FD1"/>
    <w:rsid w:val="00666EF9"/>
    <w:rsid w:val="00670277"/>
    <w:rsid w:val="0067037F"/>
    <w:rsid w:val="00670B57"/>
    <w:rsid w:val="00672733"/>
    <w:rsid w:val="006727A2"/>
    <w:rsid w:val="00672C84"/>
    <w:rsid w:val="00673C92"/>
    <w:rsid w:val="00674210"/>
    <w:rsid w:val="00675D76"/>
    <w:rsid w:val="006761EE"/>
    <w:rsid w:val="006763AB"/>
    <w:rsid w:val="00676CA4"/>
    <w:rsid w:val="00677806"/>
    <w:rsid w:val="00677C65"/>
    <w:rsid w:val="00677F7C"/>
    <w:rsid w:val="0068039B"/>
    <w:rsid w:val="00680A33"/>
    <w:rsid w:val="006812FF"/>
    <w:rsid w:val="00682EAD"/>
    <w:rsid w:val="00683535"/>
    <w:rsid w:val="00683815"/>
    <w:rsid w:val="0068399D"/>
    <w:rsid w:val="00684683"/>
    <w:rsid w:val="00685F35"/>
    <w:rsid w:val="00686483"/>
    <w:rsid w:val="006869D8"/>
    <w:rsid w:val="00687178"/>
    <w:rsid w:val="006875A6"/>
    <w:rsid w:val="006907DF"/>
    <w:rsid w:val="00690982"/>
    <w:rsid w:val="00691857"/>
    <w:rsid w:val="00692224"/>
    <w:rsid w:val="00692D60"/>
    <w:rsid w:val="00693BB6"/>
    <w:rsid w:val="0069408C"/>
    <w:rsid w:val="00694AD8"/>
    <w:rsid w:val="00694B76"/>
    <w:rsid w:val="00694D31"/>
    <w:rsid w:val="006955A8"/>
    <w:rsid w:val="006957FA"/>
    <w:rsid w:val="006963D6"/>
    <w:rsid w:val="00696C11"/>
    <w:rsid w:val="00696C55"/>
    <w:rsid w:val="0069719F"/>
    <w:rsid w:val="006A06BE"/>
    <w:rsid w:val="006A0B6E"/>
    <w:rsid w:val="006A0E50"/>
    <w:rsid w:val="006A15D9"/>
    <w:rsid w:val="006A1649"/>
    <w:rsid w:val="006A16C4"/>
    <w:rsid w:val="006A171C"/>
    <w:rsid w:val="006A19FE"/>
    <w:rsid w:val="006A1B55"/>
    <w:rsid w:val="006A1CE2"/>
    <w:rsid w:val="006A1D83"/>
    <w:rsid w:val="006A1EC3"/>
    <w:rsid w:val="006A2021"/>
    <w:rsid w:val="006A2D3D"/>
    <w:rsid w:val="006A38C9"/>
    <w:rsid w:val="006A3CB5"/>
    <w:rsid w:val="006A46B6"/>
    <w:rsid w:val="006A5DFC"/>
    <w:rsid w:val="006A6A5C"/>
    <w:rsid w:val="006A6EAA"/>
    <w:rsid w:val="006A717B"/>
    <w:rsid w:val="006A7D52"/>
    <w:rsid w:val="006B07A7"/>
    <w:rsid w:val="006B0A1C"/>
    <w:rsid w:val="006B0D48"/>
    <w:rsid w:val="006B1037"/>
    <w:rsid w:val="006B130E"/>
    <w:rsid w:val="006B20F3"/>
    <w:rsid w:val="006B2954"/>
    <w:rsid w:val="006B2A47"/>
    <w:rsid w:val="006B2BD1"/>
    <w:rsid w:val="006B3381"/>
    <w:rsid w:val="006B458C"/>
    <w:rsid w:val="006B6616"/>
    <w:rsid w:val="006B6664"/>
    <w:rsid w:val="006B77BE"/>
    <w:rsid w:val="006B7FD5"/>
    <w:rsid w:val="006C0DD0"/>
    <w:rsid w:val="006C1129"/>
    <w:rsid w:val="006C17BB"/>
    <w:rsid w:val="006C1AA3"/>
    <w:rsid w:val="006C232F"/>
    <w:rsid w:val="006C2470"/>
    <w:rsid w:val="006C32ED"/>
    <w:rsid w:val="006C45B7"/>
    <w:rsid w:val="006C4B7E"/>
    <w:rsid w:val="006C50CA"/>
    <w:rsid w:val="006C598B"/>
    <w:rsid w:val="006C62B7"/>
    <w:rsid w:val="006C67C3"/>
    <w:rsid w:val="006C6A14"/>
    <w:rsid w:val="006C72E9"/>
    <w:rsid w:val="006C79C8"/>
    <w:rsid w:val="006D054B"/>
    <w:rsid w:val="006D0B26"/>
    <w:rsid w:val="006D1356"/>
    <w:rsid w:val="006D16F2"/>
    <w:rsid w:val="006D2C3E"/>
    <w:rsid w:val="006D2EE8"/>
    <w:rsid w:val="006D3AD6"/>
    <w:rsid w:val="006D5000"/>
    <w:rsid w:val="006D5177"/>
    <w:rsid w:val="006D57BA"/>
    <w:rsid w:val="006D58F6"/>
    <w:rsid w:val="006D5DF6"/>
    <w:rsid w:val="006D6810"/>
    <w:rsid w:val="006D692C"/>
    <w:rsid w:val="006D69CD"/>
    <w:rsid w:val="006D6ABA"/>
    <w:rsid w:val="006D6FB6"/>
    <w:rsid w:val="006D76C8"/>
    <w:rsid w:val="006D7A2C"/>
    <w:rsid w:val="006D7C4A"/>
    <w:rsid w:val="006E0CBC"/>
    <w:rsid w:val="006E31B0"/>
    <w:rsid w:val="006E325B"/>
    <w:rsid w:val="006E3494"/>
    <w:rsid w:val="006E46D5"/>
    <w:rsid w:val="006E5BCE"/>
    <w:rsid w:val="006E6404"/>
    <w:rsid w:val="006E6745"/>
    <w:rsid w:val="006E6985"/>
    <w:rsid w:val="006E6E97"/>
    <w:rsid w:val="006E7DCD"/>
    <w:rsid w:val="006E7ECF"/>
    <w:rsid w:val="006F01B9"/>
    <w:rsid w:val="006F03FE"/>
    <w:rsid w:val="006F075D"/>
    <w:rsid w:val="006F0923"/>
    <w:rsid w:val="006F1397"/>
    <w:rsid w:val="006F1582"/>
    <w:rsid w:val="006F207C"/>
    <w:rsid w:val="006F2304"/>
    <w:rsid w:val="006F28D6"/>
    <w:rsid w:val="006F2CB6"/>
    <w:rsid w:val="006F346A"/>
    <w:rsid w:val="006F414C"/>
    <w:rsid w:val="006F41B1"/>
    <w:rsid w:val="006F442D"/>
    <w:rsid w:val="006F452D"/>
    <w:rsid w:val="006F4C4C"/>
    <w:rsid w:val="006F62DF"/>
    <w:rsid w:val="006F6862"/>
    <w:rsid w:val="006F6E1B"/>
    <w:rsid w:val="006F7DEC"/>
    <w:rsid w:val="00700A7E"/>
    <w:rsid w:val="007010F1"/>
    <w:rsid w:val="0070174A"/>
    <w:rsid w:val="00701C68"/>
    <w:rsid w:val="00701CA9"/>
    <w:rsid w:val="0070229F"/>
    <w:rsid w:val="00702504"/>
    <w:rsid w:val="00702F17"/>
    <w:rsid w:val="0070345D"/>
    <w:rsid w:val="00704176"/>
    <w:rsid w:val="0070502E"/>
    <w:rsid w:val="00705B2F"/>
    <w:rsid w:val="00705C6B"/>
    <w:rsid w:val="007071F8"/>
    <w:rsid w:val="0070746D"/>
    <w:rsid w:val="007103BB"/>
    <w:rsid w:val="00710865"/>
    <w:rsid w:val="00710F19"/>
    <w:rsid w:val="00711310"/>
    <w:rsid w:val="00711D0C"/>
    <w:rsid w:val="00712DA2"/>
    <w:rsid w:val="00712FC0"/>
    <w:rsid w:val="00713080"/>
    <w:rsid w:val="0071337B"/>
    <w:rsid w:val="007153E7"/>
    <w:rsid w:val="00715639"/>
    <w:rsid w:val="007159BF"/>
    <w:rsid w:val="00716185"/>
    <w:rsid w:val="007163F2"/>
    <w:rsid w:val="00716A40"/>
    <w:rsid w:val="00716ACB"/>
    <w:rsid w:val="00717649"/>
    <w:rsid w:val="00717819"/>
    <w:rsid w:val="00717C30"/>
    <w:rsid w:val="00717E3A"/>
    <w:rsid w:val="007201C5"/>
    <w:rsid w:val="007208F7"/>
    <w:rsid w:val="0072113D"/>
    <w:rsid w:val="007225D0"/>
    <w:rsid w:val="00722693"/>
    <w:rsid w:val="00722850"/>
    <w:rsid w:val="00722BCD"/>
    <w:rsid w:val="007248C3"/>
    <w:rsid w:val="007249DC"/>
    <w:rsid w:val="007259C0"/>
    <w:rsid w:val="0072618B"/>
    <w:rsid w:val="00726AA2"/>
    <w:rsid w:val="0072722D"/>
    <w:rsid w:val="007272ED"/>
    <w:rsid w:val="00727517"/>
    <w:rsid w:val="0073043F"/>
    <w:rsid w:val="00731BE4"/>
    <w:rsid w:val="00732472"/>
    <w:rsid w:val="00732E2B"/>
    <w:rsid w:val="007331C5"/>
    <w:rsid w:val="00733DCB"/>
    <w:rsid w:val="007347F0"/>
    <w:rsid w:val="007351E0"/>
    <w:rsid w:val="007356D9"/>
    <w:rsid w:val="00735A2B"/>
    <w:rsid w:val="00736CC8"/>
    <w:rsid w:val="00736EB2"/>
    <w:rsid w:val="007371F8"/>
    <w:rsid w:val="007372CC"/>
    <w:rsid w:val="0073753E"/>
    <w:rsid w:val="00740603"/>
    <w:rsid w:val="00740620"/>
    <w:rsid w:val="00740792"/>
    <w:rsid w:val="00740D3E"/>
    <w:rsid w:val="007410E8"/>
    <w:rsid w:val="007415F8"/>
    <w:rsid w:val="0074168D"/>
    <w:rsid w:val="00741942"/>
    <w:rsid w:val="00741949"/>
    <w:rsid w:val="007420EB"/>
    <w:rsid w:val="007423E3"/>
    <w:rsid w:val="00742D30"/>
    <w:rsid w:val="007438F8"/>
    <w:rsid w:val="00743CF6"/>
    <w:rsid w:val="00744F93"/>
    <w:rsid w:val="007452DC"/>
    <w:rsid w:val="00745856"/>
    <w:rsid w:val="00747581"/>
    <w:rsid w:val="00747FD8"/>
    <w:rsid w:val="00750AE6"/>
    <w:rsid w:val="00750E11"/>
    <w:rsid w:val="007511BF"/>
    <w:rsid w:val="00751997"/>
    <w:rsid w:val="00752FF9"/>
    <w:rsid w:val="007539A3"/>
    <w:rsid w:val="00753C91"/>
    <w:rsid w:val="00753FCD"/>
    <w:rsid w:val="00754F88"/>
    <w:rsid w:val="00755680"/>
    <w:rsid w:val="00755FAD"/>
    <w:rsid w:val="0075629C"/>
    <w:rsid w:val="00756523"/>
    <w:rsid w:val="007568AF"/>
    <w:rsid w:val="0075729E"/>
    <w:rsid w:val="007573E5"/>
    <w:rsid w:val="00757715"/>
    <w:rsid w:val="00760056"/>
    <w:rsid w:val="0076034E"/>
    <w:rsid w:val="00760779"/>
    <w:rsid w:val="00760AAB"/>
    <w:rsid w:val="0076134A"/>
    <w:rsid w:val="00761760"/>
    <w:rsid w:val="00761BA8"/>
    <w:rsid w:val="00762784"/>
    <w:rsid w:val="00762CDB"/>
    <w:rsid w:val="007634CE"/>
    <w:rsid w:val="00763CFB"/>
    <w:rsid w:val="007641DB"/>
    <w:rsid w:val="007645FF"/>
    <w:rsid w:val="0076475C"/>
    <w:rsid w:val="007648C8"/>
    <w:rsid w:val="00764A50"/>
    <w:rsid w:val="00764D43"/>
    <w:rsid w:val="00764D94"/>
    <w:rsid w:val="007660F9"/>
    <w:rsid w:val="00766986"/>
    <w:rsid w:val="00766DDE"/>
    <w:rsid w:val="00767666"/>
    <w:rsid w:val="00767673"/>
    <w:rsid w:val="00767DBB"/>
    <w:rsid w:val="00767E21"/>
    <w:rsid w:val="00770360"/>
    <w:rsid w:val="00770480"/>
    <w:rsid w:val="00770665"/>
    <w:rsid w:val="00770AE1"/>
    <w:rsid w:val="0077102A"/>
    <w:rsid w:val="00771C30"/>
    <w:rsid w:val="0077232B"/>
    <w:rsid w:val="0077256E"/>
    <w:rsid w:val="00772851"/>
    <w:rsid w:val="00772B4E"/>
    <w:rsid w:val="00772FB2"/>
    <w:rsid w:val="00772FDA"/>
    <w:rsid w:val="00773194"/>
    <w:rsid w:val="00773CB6"/>
    <w:rsid w:val="00773D03"/>
    <w:rsid w:val="00773DB6"/>
    <w:rsid w:val="00773E26"/>
    <w:rsid w:val="00774AE3"/>
    <w:rsid w:val="00774B93"/>
    <w:rsid w:val="007753CE"/>
    <w:rsid w:val="00775B0B"/>
    <w:rsid w:val="00775B95"/>
    <w:rsid w:val="00775CB4"/>
    <w:rsid w:val="00776890"/>
    <w:rsid w:val="00776D59"/>
    <w:rsid w:val="00777558"/>
    <w:rsid w:val="0077792C"/>
    <w:rsid w:val="00777DC2"/>
    <w:rsid w:val="00777EB5"/>
    <w:rsid w:val="007808B6"/>
    <w:rsid w:val="00780B28"/>
    <w:rsid w:val="00781B75"/>
    <w:rsid w:val="00782336"/>
    <w:rsid w:val="007835AD"/>
    <w:rsid w:val="00785A83"/>
    <w:rsid w:val="00785A97"/>
    <w:rsid w:val="00786A21"/>
    <w:rsid w:val="00787020"/>
    <w:rsid w:val="007875DA"/>
    <w:rsid w:val="00787ADD"/>
    <w:rsid w:val="00787CA5"/>
    <w:rsid w:val="00790653"/>
    <w:rsid w:val="00793D82"/>
    <w:rsid w:val="00793DDA"/>
    <w:rsid w:val="007953D0"/>
    <w:rsid w:val="007956C7"/>
    <w:rsid w:val="007967D6"/>
    <w:rsid w:val="0079771E"/>
    <w:rsid w:val="007A0A9B"/>
    <w:rsid w:val="007A0BE8"/>
    <w:rsid w:val="007A25B6"/>
    <w:rsid w:val="007A262E"/>
    <w:rsid w:val="007A2C63"/>
    <w:rsid w:val="007A30B4"/>
    <w:rsid w:val="007A3385"/>
    <w:rsid w:val="007A3B6D"/>
    <w:rsid w:val="007A3EC3"/>
    <w:rsid w:val="007A4362"/>
    <w:rsid w:val="007A4E10"/>
    <w:rsid w:val="007A55B2"/>
    <w:rsid w:val="007A5D8F"/>
    <w:rsid w:val="007A684F"/>
    <w:rsid w:val="007A6DC8"/>
    <w:rsid w:val="007B0124"/>
    <w:rsid w:val="007B091C"/>
    <w:rsid w:val="007B1160"/>
    <w:rsid w:val="007B17EA"/>
    <w:rsid w:val="007B198A"/>
    <w:rsid w:val="007B217F"/>
    <w:rsid w:val="007B2457"/>
    <w:rsid w:val="007B38C6"/>
    <w:rsid w:val="007B3B4B"/>
    <w:rsid w:val="007B42EF"/>
    <w:rsid w:val="007B509D"/>
    <w:rsid w:val="007B5CCF"/>
    <w:rsid w:val="007B6080"/>
    <w:rsid w:val="007B6211"/>
    <w:rsid w:val="007B64F5"/>
    <w:rsid w:val="007B6766"/>
    <w:rsid w:val="007B7462"/>
    <w:rsid w:val="007B7530"/>
    <w:rsid w:val="007B7649"/>
    <w:rsid w:val="007B7670"/>
    <w:rsid w:val="007B7B7F"/>
    <w:rsid w:val="007C000E"/>
    <w:rsid w:val="007C2ADD"/>
    <w:rsid w:val="007C2FB3"/>
    <w:rsid w:val="007C3A32"/>
    <w:rsid w:val="007C4F30"/>
    <w:rsid w:val="007C554E"/>
    <w:rsid w:val="007C6C35"/>
    <w:rsid w:val="007C7451"/>
    <w:rsid w:val="007D0162"/>
    <w:rsid w:val="007D0523"/>
    <w:rsid w:val="007D0DA4"/>
    <w:rsid w:val="007D10F6"/>
    <w:rsid w:val="007D17A1"/>
    <w:rsid w:val="007D19CE"/>
    <w:rsid w:val="007D1FD2"/>
    <w:rsid w:val="007D285C"/>
    <w:rsid w:val="007D29D5"/>
    <w:rsid w:val="007D3385"/>
    <w:rsid w:val="007D35ED"/>
    <w:rsid w:val="007D38CF"/>
    <w:rsid w:val="007D402F"/>
    <w:rsid w:val="007D491E"/>
    <w:rsid w:val="007D4B86"/>
    <w:rsid w:val="007D51E4"/>
    <w:rsid w:val="007D56ED"/>
    <w:rsid w:val="007D5A18"/>
    <w:rsid w:val="007D5F05"/>
    <w:rsid w:val="007D63B8"/>
    <w:rsid w:val="007D668E"/>
    <w:rsid w:val="007D683A"/>
    <w:rsid w:val="007D6F64"/>
    <w:rsid w:val="007D7366"/>
    <w:rsid w:val="007D7C6A"/>
    <w:rsid w:val="007D7DF0"/>
    <w:rsid w:val="007E0507"/>
    <w:rsid w:val="007E0C8B"/>
    <w:rsid w:val="007E15B8"/>
    <w:rsid w:val="007E1AF2"/>
    <w:rsid w:val="007E1AF5"/>
    <w:rsid w:val="007E1F05"/>
    <w:rsid w:val="007E2580"/>
    <w:rsid w:val="007E2AB6"/>
    <w:rsid w:val="007E3BBB"/>
    <w:rsid w:val="007E44C8"/>
    <w:rsid w:val="007E48EB"/>
    <w:rsid w:val="007E59ED"/>
    <w:rsid w:val="007E5C29"/>
    <w:rsid w:val="007E5CF5"/>
    <w:rsid w:val="007E5DA6"/>
    <w:rsid w:val="007E6172"/>
    <w:rsid w:val="007E6247"/>
    <w:rsid w:val="007E637B"/>
    <w:rsid w:val="007E7645"/>
    <w:rsid w:val="007F08B8"/>
    <w:rsid w:val="007F0A42"/>
    <w:rsid w:val="007F14E5"/>
    <w:rsid w:val="007F2B2E"/>
    <w:rsid w:val="007F329E"/>
    <w:rsid w:val="007F44A6"/>
    <w:rsid w:val="007F4D13"/>
    <w:rsid w:val="007F5C35"/>
    <w:rsid w:val="007F74D4"/>
    <w:rsid w:val="007F751D"/>
    <w:rsid w:val="007F7834"/>
    <w:rsid w:val="007F7933"/>
    <w:rsid w:val="007F79BD"/>
    <w:rsid w:val="008005C6"/>
    <w:rsid w:val="00800EFF"/>
    <w:rsid w:val="00801132"/>
    <w:rsid w:val="00801B57"/>
    <w:rsid w:val="00801FBF"/>
    <w:rsid w:val="008026F7"/>
    <w:rsid w:val="00803A9B"/>
    <w:rsid w:val="00803EFD"/>
    <w:rsid w:val="00804A12"/>
    <w:rsid w:val="00804D28"/>
    <w:rsid w:val="008052A0"/>
    <w:rsid w:val="00805B42"/>
    <w:rsid w:val="008067BB"/>
    <w:rsid w:val="00806A82"/>
    <w:rsid w:val="00807141"/>
    <w:rsid w:val="008075AD"/>
    <w:rsid w:val="008108FA"/>
    <w:rsid w:val="00810956"/>
    <w:rsid w:val="0081190F"/>
    <w:rsid w:val="00812443"/>
    <w:rsid w:val="00815045"/>
    <w:rsid w:val="00815B5E"/>
    <w:rsid w:val="00817983"/>
    <w:rsid w:val="00820E58"/>
    <w:rsid w:val="0082168A"/>
    <w:rsid w:val="00821A89"/>
    <w:rsid w:val="0082229C"/>
    <w:rsid w:val="00822799"/>
    <w:rsid w:val="008228F7"/>
    <w:rsid w:val="008239BD"/>
    <w:rsid w:val="00823EFD"/>
    <w:rsid w:val="00824644"/>
    <w:rsid w:val="008252B2"/>
    <w:rsid w:val="008255EE"/>
    <w:rsid w:val="00825AB2"/>
    <w:rsid w:val="00825BC0"/>
    <w:rsid w:val="0082692C"/>
    <w:rsid w:val="00830F72"/>
    <w:rsid w:val="00831743"/>
    <w:rsid w:val="00831776"/>
    <w:rsid w:val="00832226"/>
    <w:rsid w:val="008325B2"/>
    <w:rsid w:val="00832858"/>
    <w:rsid w:val="0083361B"/>
    <w:rsid w:val="0083373F"/>
    <w:rsid w:val="008341FD"/>
    <w:rsid w:val="0083421D"/>
    <w:rsid w:val="00834D6A"/>
    <w:rsid w:val="00835260"/>
    <w:rsid w:val="00836909"/>
    <w:rsid w:val="008376F5"/>
    <w:rsid w:val="00837717"/>
    <w:rsid w:val="00841485"/>
    <w:rsid w:val="008415C4"/>
    <w:rsid w:val="00843532"/>
    <w:rsid w:val="00845950"/>
    <w:rsid w:val="00846775"/>
    <w:rsid w:val="00846A51"/>
    <w:rsid w:val="00847630"/>
    <w:rsid w:val="00847898"/>
    <w:rsid w:val="0085061D"/>
    <w:rsid w:val="00850A75"/>
    <w:rsid w:val="008516D9"/>
    <w:rsid w:val="0085256C"/>
    <w:rsid w:val="008539CF"/>
    <w:rsid w:val="00855B17"/>
    <w:rsid w:val="00856035"/>
    <w:rsid w:val="008561CD"/>
    <w:rsid w:val="00856F45"/>
    <w:rsid w:val="008575F0"/>
    <w:rsid w:val="0085794C"/>
    <w:rsid w:val="00857C5C"/>
    <w:rsid w:val="00857E15"/>
    <w:rsid w:val="00860281"/>
    <w:rsid w:val="0086085B"/>
    <w:rsid w:val="0086136F"/>
    <w:rsid w:val="008616A7"/>
    <w:rsid w:val="00861729"/>
    <w:rsid w:val="0086286D"/>
    <w:rsid w:val="00862B5D"/>
    <w:rsid w:val="00862DB9"/>
    <w:rsid w:val="008639B5"/>
    <w:rsid w:val="00864602"/>
    <w:rsid w:val="0086463A"/>
    <w:rsid w:val="00864A1D"/>
    <w:rsid w:val="00864B41"/>
    <w:rsid w:val="008650A2"/>
    <w:rsid w:val="0086580D"/>
    <w:rsid w:val="00865C1E"/>
    <w:rsid w:val="00866950"/>
    <w:rsid w:val="00866A57"/>
    <w:rsid w:val="0086710A"/>
    <w:rsid w:val="008671C3"/>
    <w:rsid w:val="0086759F"/>
    <w:rsid w:val="0087091C"/>
    <w:rsid w:val="008721DE"/>
    <w:rsid w:val="0087276E"/>
    <w:rsid w:val="008728E1"/>
    <w:rsid w:val="00872AB5"/>
    <w:rsid w:val="00872F4E"/>
    <w:rsid w:val="00873937"/>
    <w:rsid w:val="0087429D"/>
    <w:rsid w:val="00875114"/>
    <w:rsid w:val="008756CA"/>
    <w:rsid w:val="00876BEA"/>
    <w:rsid w:val="0087701F"/>
    <w:rsid w:val="008775DC"/>
    <w:rsid w:val="008777B0"/>
    <w:rsid w:val="00877C35"/>
    <w:rsid w:val="00877C98"/>
    <w:rsid w:val="00880038"/>
    <w:rsid w:val="008804AF"/>
    <w:rsid w:val="0088173C"/>
    <w:rsid w:val="008818CA"/>
    <w:rsid w:val="00881B0A"/>
    <w:rsid w:val="00881CE8"/>
    <w:rsid w:val="00882225"/>
    <w:rsid w:val="00882988"/>
    <w:rsid w:val="00882A70"/>
    <w:rsid w:val="00883755"/>
    <w:rsid w:val="00883AC4"/>
    <w:rsid w:val="00883BF5"/>
    <w:rsid w:val="008840FC"/>
    <w:rsid w:val="008846A9"/>
    <w:rsid w:val="008854A7"/>
    <w:rsid w:val="00890390"/>
    <w:rsid w:val="008910EF"/>
    <w:rsid w:val="008926B5"/>
    <w:rsid w:val="00892C4D"/>
    <w:rsid w:val="008931CD"/>
    <w:rsid w:val="008934D7"/>
    <w:rsid w:val="008936B6"/>
    <w:rsid w:val="0089511D"/>
    <w:rsid w:val="00895224"/>
    <w:rsid w:val="008955B1"/>
    <w:rsid w:val="00895B40"/>
    <w:rsid w:val="00895C82"/>
    <w:rsid w:val="00896316"/>
    <w:rsid w:val="008970C5"/>
    <w:rsid w:val="00897432"/>
    <w:rsid w:val="008975A8"/>
    <w:rsid w:val="008977BC"/>
    <w:rsid w:val="00897CAC"/>
    <w:rsid w:val="00897F85"/>
    <w:rsid w:val="008A00A1"/>
    <w:rsid w:val="008A1362"/>
    <w:rsid w:val="008A200A"/>
    <w:rsid w:val="008A29CF"/>
    <w:rsid w:val="008A39FA"/>
    <w:rsid w:val="008A3A90"/>
    <w:rsid w:val="008A3CB0"/>
    <w:rsid w:val="008A4405"/>
    <w:rsid w:val="008A4697"/>
    <w:rsid w:val="008A4F91"/>
    <w:rsid w:val="008A5DE3"/>
    <w:rsid w:val="008A6007"/>
    <w:rsid w:val="008A6309"/>
    <w:rsid w:val="008A6314"/>
    <w:rsid w:val="008A6446"/>
    <w:rsid w:val="008A6BA0"/>
    <w:rsid w:val="008A755B"/>
    <w:rsid w:val="008A7670"/>
    <w:rsid w:val="008A76C7"/>
    <w:rsid w:val="008B0120"/>
    <w:rsid w:val="008B025F"/>
    <w:rsid w:val="008B0AE3"/>
    <w:rsid w:val="008B0F94"/>
    <w:rsid w:val="008B1B61"/>
    <w:rsid w:val="008B2178"/>
    <w:rsid w:val="008B2A03"/>
    <w:rsid w:val="008B2A38"/>
    <w:rsid w:val="008B2DB6"/>
    <w:rsid w:val="008B36BC"/>
    <w:rsid w:val="008B51D6"/>
    <w:rsid w:val="008B5BA0"/>
    <w:rsid w:val="008B5EE1"/>
    <w:rsid w:val="008B671E"/>
    <w:rsid w:val="008B698C"/>
    <w:rsid w:val="008B6E02"/>
    <w:rsid w:val="008B768D"/>
    <w:rsid w:val="008B7862"/>
    <w:rsid w:val="008B7AEE"/>
    <w:rsid w:val="008B7E6A"/>
    <w:rsid w:val="008C0048"/>
    <w:rsid w:val="008C0CF7"/>
    <w:rsid w:val="008C13FE"/>
    <w:rsid w:val="008C1977"/>
    <w:rsid w:val="008C1F24"/>
    <w:rsid w:val="008C2128"/>
    <w:rsid w:val="008C2FE2"/>
    <w:rsid w:val="008C3006"/>
    <w:rsid w:val="008C374C"/>
    <w:rsid w:val="008C3AEF"/>
    <w:rsid w:val="008C3BCF"/>
    <w:rsid w:val="008C4132"/>
    <w:rsid w:val="008C4E97"/>
    <w:rsid w:val="008C509F"/>
    <w:rsid w:val="008C53B7"/>
    <w:rsid w:val="008C65F9"/>
    <w:rsid w:val="008C7636"/>
    <w:rsid w:val="008C79A3"/>
    <w:rsid w:val="008C7FDC"/>
    <w:rsid w:val="008D01EB"/>
    <w:rsid w:val="008D0261"/>
    <w:rsid w:val="008D033A"/>
    <w:rsid w:val="008D0593"/>
    <w:rsid w:val="008D09D4"/>
    <w:rsid w:val="008D246E"/>
    <w:rsid w:val="008D258F"/>
    <w:rsid w:val="008D283A"/>
    <w:rsid w:val="008D2BE9"/>
    <w:rsid w:val="008D315B"/>
    <w:rsid w:val="008D3372"/>
    <w:rsid w:val="008D36F1"/>
    <w:rsid w:val="008D38B1"/>
    <w:rsid w:val="008D3F0E"/>
    <w:rsid w:val="008D43DD"/>
    <w:rsid w:val="008D7505"/>
    <w:rsid w:val="008E0267"/>
    <w:rsid w:val="008E099C"/>
    <w:rsid w:val="008E0A42"/>
    <w:rsid w:val="008E19F4"/>
    <w:rsid w:val="008E1A17"/>
    <w:rsid w:val="008E1F67"/>
    <w:rsid w:val="008E27C4"/>
    <w:rsid w:val="008E2DF0"/>
    <w:rsid w:val="008E316C"/>
    <w:rsid w:val="008E393C"/>
    <w:rsid w:val="008E3DDF"/>
    <w:rsid w:val="008E4278"/>
    <w:rsid w:val="008E4A83"/>
    <w:rsid w:val="008E59D7"/>
    <w:rsid w:val="008E63FD"/>
    <w:rsid w:val="008E7379"/>
    <w:rsid w:val="008E7F58"/>
    <w:rsid w:val="008F0213"/>
    <w:rsid w:val="008F0365"/>
    <w:rsid w:val="008F0C39"/>
    <w:rsid w:val="008F0DE7"/>
    <w:rsid w:val="008F10B6"/>
    <w:rsid w:val="008F10D2"/>
    <w:rsid w:val="008F1282"/>
    <w:rsid w:val="008F1736"/>
    <w:rsid w:val="008F3E4D"/>
    <w:rsid w:val="008F5AD2"/>
    <w:rsid w:val="008F62E3"/>
    <w:rsid w:val="008F6F74"/>
    <w:rsid w:val="008F76BA"/>
    <w:rsid w:val="009008F0"/>
    <w:rsid w:val="00900D3D"/>
    <w:rsid w:val="00900E35"/>
    <w:rsid w:val="0090146D"/>
    <w:rsid w:val="0090208B"/>
    <w:rsid w:val="009021DC"/>
    <w:rsid w:val="009025BB"/>
    <w:rsid w:val="00902A63"/>
    <w:rsid w:val="00902B62"/>
    <w:rsid w:val="00902C51"/>
    <w:rsid w:val="009030A7"/>
    <w:rsid w:val="00903205"/>
    <w:rsid w:val="00904A26"/>
    <w:rsid w:val="009051D6"/>
    <w:rsid w:val="0090565C"/>
    <w:rsid w:val="00906C1E"/>
    <w:rsid w:val="0090784A"/>
    <w:rsid w:val="00907881"/>
    <w:rsid w:val="00910AD9"/>
    <w:rsid w:val="00910E98"/>
    <w:rsid w:val="009112A5"/>
    <w:rsid w:val="009114EB"/>
    <w:rsid w:val="00912A6A"/>
    <w:rsid w:val="009132CC"/>
    <w:rsid w:val="00913AF1"/>
    <w:rsid w:val="00913E0F"/>
    <w:rsid w:val="00914A63"/>
    <w:rsid w:val="00914E89"/>
    <w:rsid w:val="00915840"/>
    <w:rsid w:val="00915F98"/>
    <w:rsid w:val="00917113"/>
    <w:rsid w:val="00917523"/>
    <w:rsid w:val="00920DBE"/>
    <w:rsid w:val="00920F67"/>
    <w:rsid w:val="009213C8"/>
    <w:rsid w:val="009216F9"/>
    <w:rsid w:val="00921D2A"/>
    <w:rsid w:val="00922441"/>
    <w:rsid w:val="00922802"/>
    <w:rsid w:val="00922C41"/>
    <w:rsid w:val="00923252"/>
    <w:rsid w:val="00923CF4"/>
    <w:rsid w:val="00924160"/>
    <w:rsid w:val="009245B7"/>
    <w:rsid w:val="00924BE5"/>
    <w:rsid w:val="00924C10"/>
    <w:rsid w:val="00924EA3"/>
    <w:rsid w:val="00924F4B"/>
    <w:rsid w:val="00925875"/>
    <w:rsid w:val="00927C63"/>
    <w:rsid w:val="00927FE7"/>
    <w:rsid w:val="009300A1"/>
    <w:rsid w:val="00930500"/>
    <w:rsid w:val="00930932"/>
    <w:rsid w:val="00930A41"/>
    <w:rsid w:val="00930DD9"/>
    <w:rsid w:val="00930EEB"/>
    <w:rsid w:val="0093122A"/>
    <w:rsid w:val="00931E87"/>
    <w:rsid w:val="0093254C"/>
    <w:rsid w:val="00932EE9"/>
    <w:rsid w:val="00933EC0"/>
    <w:rsid w:val="00934383"/>
    <w:rsid w:val="00935786"/>
    <w:rsid w:val="00935A35"/>
    <w:rsid w:val="00935AA4"/>
    <w:rsid w:val="00935B11"/>
    <w:rsid w:val="0094103C"/>
    <w:rsid w:val="00941972"/>
    <w:rsid w:val="00942B7E"/>
    <w:rsid w:val="00944163"/>
    <w:rsid w:val="00944B06"/>
    <w:rsid w:val="009451AA"/>
    <w:rsid w:val="0094542A"/>
    <w:rsid w:val="00945E29"/>
    <w:rsid w:val="0094649E"/>
    <w:rsid w:val="00946A3B"/>
    <w:rsid w:val="00947065"/>
    <w:rsid w:val="0094784B"/>
    <w:rsid w:val="00947937"/>
    <w:rsid w:val="009479A1"/>
    <w:rsid w:val="00950847"/>
    <w:rsid w:val="00950A03"/>
    <w:rsid w:val="00951550"/>
    <w:rsid w:val="009517CD"/>
    <w:rsid w:val="00951D87"/>
    <w:rsid w:val="009520E6"/>
    <w:rsid w:val="00952454"/>
    <w:rsid w:val="00952895"/>
    <w:rsid w:val="00952EDE"/>
    <w:rsid w:val="00952FEB"/>
    <w:rsid w:val="009538F6"/>
    <w:rsid w:val="00955514"/>
    <w:rsid w:val="00955A1D"/>
    <w:rsid w:val="009563B7"/>
    <w:rsid w:val="00956493"/>
    <w:rsid w:val="00956506"/>
    <w:rsid w:val="009565F7"/>
    <w:rsid w:val="009570A8"/>
    <w:rsid w:val="00957BB4"/>
    <w:rsid w:val="009602EA"/>
    <w:rsid w:val="00960828"/>
    <w:rsid w:val="00961341"/>
    <w:rsid w:val="00961722"/>
    <w:rsid w:val="00961F4C"/>
    <w:rsid w:val="009621BE"/>
    <w:rsid w:val="009631FF"/>
    <w:rsid w:val="00964043"/>
    <w:rsid w:val="00964535"/>
    <w:rsid w:val="00964A09"/>
    <w:rsid w:val="009652E6"/>
    <w:rsid w:val="009663AE"/>
    <w:rsid w:val="009667BB"/>
    <w:rsid w:val="009668B1"/>
    <w:rsid w:val="0097023C"/>
    <w:rsid w:val="0097047C"/>
    <w:rsid w:val="0097185B"/>
    <w:rsid w:val="00971C34"/>
    <w:rsid w:val="00971D64"/>
    <w:rsid w:val="00972413"/>
    <w:rsid w:val="00972636"/>
    <w:rsid w:val="009739CD"/>
    <w:rsid w:val="00973C0E"/>
    <w:rsid w:val="00974EE8"/>
    <w:rsid w:val="00975BB4"/>
    <w:rsid w:val="00975CBE"/>
    <w:rsid w:val="009766C2"/>
    <w:rsid w:val="00977ABA"/>
    <w:rsid w:val="00977BF7"/>
    <w:rsid w:val="00980049"/>
    <w:rsid w:val="00980077"/>
    <w:rsid w:val="009809D9"/>
    <w:rsid w:val="00980B07"/>
    <w:rsid w:val="009810EE"/>
    <w:rsid w:val="009819B7"/>
    <w:rsid w:val="009823E4"/>
    <w:rsid w:val="00982560"/>
    <w:rsid w:val="00982C23"/>
    <w:rsid w:val="00982C62"/>
    <w:rsid w:val="00983932"/>
    <w:rsid w:val="009852EB"/>
    <w:rsid w:val="00985901"/>
    <w:rsid w:val="009869C4"/>
    <w:rsid w:val="00986DC3"/>
    <w:rsid w:val="00987549"/>
    <w:rsid w:val="009904D9"/>
    <w:rsid w:val="0099091A"/>
    <w:rsid w:val="009909F0"/>
    <w:rsid w:val="0099168D"/>
    <w:rsid w:val="009916D6"/>
    <w:rsid w:val="0099179D"/>
    <w:rsid w:val="00991AE8"/>
    <w:rsid w:val="00992D88"/>
    <w:rsid w:val="00993281"/>
    <w:rsid w:val="0099335F"/>
    <w:rsid w:val="009938CC"/>
    <w:rsid w:val="00994D3A"/>
    <w:rsid w:val="009953B1"/>
    <w:rsid w:val="009956E0"/>
    <w:rsid w:val="0099575E"/>
    <w:rsid w:val="009958FC"/>
    <w:rsid w:val="00996F3D"/>
    <w:rsid w:val="009A0266"/>
    <w:rsid w:val="009A06F4"/>
    <w:rsid w:val="009A07B8"/>
    <w:rsid w:val="009A0A04"/>
    <w:rsid w:val="009A0E46"/>
    <w:rsid w:val="009A162C"/>
    <w:rsid w:val="009A19C9"/>
    <w:rsid w:val="009A1DE8"/>
    <w:rsid w:val="009A3377"/>
    <w:rsid w:val="009A4712"/>
    <w:rsid w:val="009A4FB9"/>
    <w:rsid w:val="009A7AC1"/>
    <w:rsid w:val="009B0E3D"/>
    <w:rsid w:val="009B1709"/>
    <w:rsid w:val="009B2BE1"/>
    <w:rsid w:val="009B2E35"/>
    <w:rsid w:val="009B31B1"/>
    <w:rsid w:val="009B3BAD"/>
    <w:rsid w:val="009B48E2"/>
    <w:rsid w:val="009B58D7"/>
    <w:rsid w:val="009B5DCB"/>
    <w:rsid w:val="009B6993"/>
    <w:rsid w:val="009B6F33"/>
    <w:rsid w:val="009B73B6"/>
    <w:rsid w:val="009B7B93"/>
    <w:rsid w:val="009B7FCD"/>
    <w:rsid w:val="009C08D3"/>
    <w:rsid w:val="009C0E0C"/>
    <w:rsid w:val="009C163D"/>
    <w:rsid w:val="009C25F0"/>
    <w:rsid w:val="009C3984"/>
    <w:rsid w:val="009C403F"/>
    <w:rsid w:val="009C428F"/>
    <w:rsid w:val="009C44D2"/>
    <w:rsid w:val="009C4B57"/>
    <w:rsid w:val="009C5640"/>
    <w:rsid w:val="009C71D6"/>
    <w:rsid w:val="009C7B93"/>
    <w:rsid w:val="009D0189"/>
    <w:rsid w:val="009D03E5"/>
    <w:rsid w:val="009D0558"/>
    <w:rsid w:val="009D091E"/>
    <w:rsid w:val="009D0941"/>
    <w:rsid w:val="009D0BE1"/>
    <w:rsid w:val="009D15DD"/>
    <w:rsid w:val="009D2316"/>
    <w:rsid w:val="009D43FA"/>
    <w:rsid w:val="009D4656"/>
    <w:rsid w:val="009D4923"/>
    <w:rsid w:val="009D5879"/>
    <w:rsid w:val="009D6BF1"/>
    <w:rsid w:val="009D6F14"/>
    <w:rsid w:val="009E0067"/>
    <w:rsid w:val="009E01B7"/>
    <w:rsid w:val="009E0A8A"/>
    <w:rsid w:val="009E17F4"/>
    <w:rsid w:val="009E34EA"/>
    <w:rsid w:val="009E3E0E"/>
    <w:rsid w:val="009E4BF2"/>
    <w:rsid w:val="009E4D2F"/>
    <w:rsid w:val="009E4EE9"/>
    <w:rsid w:val="009E6202"/>
    <w:rsid w:val="009E650C"/>
    <w:rsid w:val="009E66EA"/>
    <w:rsid w:val="009E73AE"/>
    <w:rsid w:val="009F0C8B"/>
    <w:rsid w:val="009F140A"/>
    <w:rsid w:val="009F1678"/>
    <w:rsid w:val="009F16FE"/>
    <w:rsid w:val="009F19E2"/>
    <w:rsid w:val="009F1F1A"/>
    <w:rsid w:val="009F20CF"/>
    <w:rsid w:val="009F22D2"/>
    <w:rsid w:val="009F246C"/>
    <w:rsid w:val="009F39EC"/>
    <w:rsid w:val="009F451C"/>
    <w:rsid w:val="009F4A5D"/>
    <w:rsid w:val="009F4C36"/>
    <w:rsid w:val="009F522E"/>
    <w:rsid w:val="009F54FC"/>
    <w:rsid w:val="009F6D9F"/>
    <w:rsid w:val="009F71AA"/>
    <w:rsid w:val="009F729C"/>
    <w:rsid w:val="009F7447"/>
    <w:rsid w:val="009F7914"/>
    <w:rsid w:val="00A00430"/>
    <w:rsid w:val="00A006A6"/>
    <w:rsid w:val="00A00CB0"/>
    <w:rsid w:val="00A017A3"/>
    <w:rsid w:val="00A01EDB"/>
    <w:rsid w:val="00A02714"/>
    <w:rsid w:val="00A02D04"/>
    <w:rsid w:val="00A03C9E"/>
    <w:rsid w:val="00A04592"/>
    <w:rsid w:val="00A05264"/>
    <w:rsid w:val="00A05BBF"/>
    <w:rsid w:val="00A05E6C"/>
    <w:rsid w:val="00A05F0B"/>
    <w:rsid w:val="00A060A0"/>
    <w:rsid w:val="00A061A9"/>
    <w:rsid w:val="00A072B0"/>
    <w:rsid w:val="00A075B6"/>
    <w:rsid w:val="00A07CA6"/>
    <w:rsid w:val="00A07E9B"/>
    <w:rsid w:val="00A07FF6"/>
    <w:rsid w:val="00A10BA7"/>
    <w:rsid w:val="00A11037"/>
    <w:rsid w:val="00A1166A"/>
    <w:rsid w:val="00A116D8"/>
    <w:rsid w:val="00A1183E"/>
    <w:rsid w:val="00A11F2C"/>
    <w:rsid w:val="00A126E4"/>
    <w:rsid w:val="00A12B3E"/>
    <w:rsid w:val="00A12C91"/>
    <w:rsid w:val="00A12CC6"/>
    <w:rsid w:val="00A1351C"/>
    <w:rsid w:val="00A13A6E"/>
    <w:rsid w:val="00A13ECF"/>
    <w:rsid w:val="00A1404E"/>
    <w:rsid w:val="00A14CEA"/>
    <w:rsid w:val="00A156E9"/>
    <w:rsid w:val="00A1696E"/>
    <w:rsid w:val="00A16ADB"/>
    <w:rsid w:val="00A179EB"/>
    <w:rsid w:val="00A17AC7"/>
    <w:rsid w:val="00A2033E"/>
    <w:rsid w:val="00A209DE"/>
    <w:rsid w:val="00A21D5F"/>
    <w:rsid w:val="00A22288"/>
    <w:rsid w:val="00A222FF"/>
    <w:rsid w:val="00A23336"/>
    <w:rsid w:val="00A23CD1"/>
    <w:rsid w:val="00A240D6"/>
    <w:rsid w:val="00A2440F"/>
    <w:rsid w:val="00A244A1"/>
    <w:rsid w:val="00A24BE2"/>
    <w:rsid w:val="00A24DCA"/>
    <w:rsid w:val="00A24ED8"/>
    <w:rsid w:val="00A2564D"/>
    <w:rsid w:val="00A27051"/>
    <w:rsid w:val="00A27366"/>
    <w:rsid w:val="00A2795F"/>
    <w:rsid w:val="00A27BED"/>
    <w:rsid w:val="00A301E9"/>
    <w:rsid w:val="00A30401"/>
    <w:rsid w:val="00A3063C"/>
    <w:rsid w:val="00A3139A"/>
    <w:rsid w:val="00A318A2"/>
    <w:rsid w:val="00A31B7D"/>
    <w:rsid w:val="00A32FD8"/>
    <w:rsid w:val="00A330B8"/>
    <w:rsid w:val="00A339D1"/>
    <w:rsid w:val="00A343C0"/>
    <w:rsid w:val="00A34448"/>
    <w:rsid w:val="00A34889"/>
    <w:rsid w:val="00A35ACC"/>
    <w:rsid w:val="00A35D0C"/>
    <w:rsid w:val="00A37120"/>
    <w:rsid w:val="00A40096"/>
    <w:rsid w:val="00A40145"/>
    <w:rsid w:val="00A403FC"/>
    <w:rsid w:val="00A405DE"/>
    <w:rsid w:val="00A40C98"/>
    <w:rsid w:val="00A41043"/>
    <w:rsid w:val="00A42091"/>
    <w:rsid w:val="00A42441"/>
    <w:rsid w:val="00A4268A"/>
    <w:rsid w:val="00A42860"/>
    <w:rsid w:val="00A435F0"/>
    <w:rsid w:val="00A43B26"/>
    <w:rsid w:val="00A43C7E"/>
    <w:rsid w:val="00A43FF9"/>
    <w:rsid w:val="00A44A78"/>
    <w:rsid w:val="00A44C47"/>
    <w:rsid w:val="00A461BD"/>
    <w:rsid w:val="00A461DF"/>
    <w:rsid w:val="00A46A80"/>
    <w:rsid w:val="00A46CA0"/>
    <w:rsid w:val="00A476A7"/>
    <w:rsid w:val="00A47B6A"/>
    <w:rsid w:val="00A47B70"/>
    <w:rsid w:val="00A47DFF"/>
    <w:rsid w:val="00A504EA"/>
    <w:rsid w:val="00A50715"/>
    <w:rsid w:val="00A507A0"/>
    <w:rsid w:val="00A50979"/>
    <w:rsid w:val="00A510AC"/>
    <w:rsid w:val="00A51902"/>
    <w:rsid w:val="00A5200A"/>
    <w:rsid w:val="00A524F7"/>
    <w:rsid w:val="00A525AB"/>
    <w:rsid w:val="00A52DBF"/>
    <w:rsid w:val="00A52ED6"/>
    <w:rsid w:val="00A5340C"/>
    <w:rsid w:val="00A5463B"/>
    <w:rsid w:val="00A57172"/>
    <w:rsid w:val="00A575DF"/>
    <w:rsid w:val="00A57E3C"/>
    <w:rsid w:val="00A602F5"/>
    <w:rsid w:val="00A6053F"/>
    <w:rsid w:val="00A607D4"/>
    <w:rsid w:val="00A611A1"/>
    <w:rsid w:val="00A619F0"/>
    <w:rsid w:val="00A61A2B"/>
    <w:rsid w:val="00A61DE0"/>
    <w:rsid w:val="00A62794"/>
    <w:rsid w:val="00A62BAA"/>
    <w:rsid w:val="00A639DF"/>
    <w:rsid w:val="00A644BA"/>
    <w:rsid w:val="00A647AD"/>
    <w:rsid w:val="00A65150"/>
    <w:rsid w:val="00A66443"/>
    <w:rsid w:val="00A66FC6"/>
    <w:rsid w:val="00A67312"/>
    <w:rsid w:val="00A67B6E"/>
    <w:rsid w:val="00A70612"/>
    <w:rsid w:val="00A70D7C"/>
    <w:rsid w:val="00A710B0"/>
    <w:rsid w:val="00A710F9"/>
    <w:rsid w:val="00A72829"/>
    <w:rsid w:val="00A74134"/>
    <w:rsid w:val="00A7427B"/>
    <w:rsid w:val="00A74747"/>
    <w:rsid w:val="00A752C2"/>
    <w:rsid w:val="00A75A99"/>
    <w:rsid w:val="00A7605E"/>
    <w:rsid w:val="00A768FB"/>
    <w:rsid w:val="00A76ADE"/>
    <w:rsid w:val="00A7734C"/>
    <w:rsid w:val="00A804CC"/>
    <w:rsid w:val="00A80CA1"/>
    <w:rsid w:val="00A80D8B"/>
    <w:rsid w:val="00A810C3"/>
    <w:rsid w:val="00A816A6"/>
    <w:rsid w:val="00A81A75"/>
    <w:rsid w:val="00A82086"/>
    <w:rsid w:val="00A83421"/>
    <w:rsid w:val="00A839AD"/>
    <w:rsid w:val="00A8575D"/>
    <w:rsid w:val="00A86899"/>
    <w:rsid w:val="00A86A13"/>
    <w:rsid w:val="00A86E78"/>
    <w:rsid w:val="00A877AA"/>
    <w:rsid w:val="00A90349"/>
    <w:rsid w:val="00A934E5"/>
    <w:rsid w:val="00A93D70"/>
    <w:rsid w:val="00A94844"/>
    <w:rsid w:val="00A94A99"/>
    <w:rsid w:val="00A9514C"/>
    <w:rsid w:val="00A95718"/>
    <w:rsid w:val="00A95998"/>
    <w:rsid w:val="00A959A7"/>
    <w:rsid w:val="00AA12CF"/>
    <w:rsid w:val="00AA1630"/>
    <w:rsid w:val="00AA273F"/>
    <w:rsid w:val="00AA2C42"/>
    <w:rsid w:val="00AA31A1"/>
    <w:rsid w:val="00AA47E4"/>
    <w:rsid w:val="00AA58E3"/>
    <w:rsid w:val="00AA5E37"/>
    <w:rsid w:val="00AA63CB"/>
    <w:rsid w:val="00AA680A"/>
    <w:rsid w:val="00AA7709"/>
    <w:rsid w:val="00AB0065"/>
    <w:rsid w:val="00AB09A1"/>
    <w:rsid w:val="00AB0A97"/>
    <w:rsid w:val="00AB18F1"/>
    <w:rsid w:val="00AB1B29"/>
    <w:rsid w:val="00AB257E"/>
    <w:rsid w:val="00AB2871"/>
    <w:rsid w:val="00AB2950"/>
    <w:rsid w:val="00AB2D36"/>
    <w:rsid w:val="00AB2EA3"/>
    <w:rsid w:val="00AB2F3A"/>
    <w:rsid w:val="00AB31F7"/>
    <w:rsid w:val="00AB3F89"/>
    <w:rsid w:val="00AB50DE"/>
    <w:rsid w:val="00AB596A"/>
    <w:rsid w:val="00AB5CD2"/>
    <w:rsid w:val="00AB5D33"/>
    <w:rsid w:val="00AB5E8C"/>
    <w:rsid w:val="00AB6C2A"/>
    <w:rsid w:val="00AB72C2"/>
    <w:rsid w:val="00AB7B2C"/>
    <w:rsid w:val="00AC077F"/>
    <w:rsid w:val="00AC0892"/>
    <w:rsid w:val="00AC16CD"/>
    <w:rsid w:val="00AC2B33"/>
    <w:rsid w:val="00AC2CDA"/>
    <w:rsid w:val="00AC38E9"/>
    <w:rsid w:val="00AC4DA8"/>
    <w:rsid w:val="00AC4EF0"/>
    <w:rsid w:val="00AC5915"/>
    <w:rsid w:val="00AC686F"/>
    <w:rsid w:val="00AC74AE"/>
    <w:rsid w:val="00AC7B56"/>
    <w:rsid w:val="00AD017A"/>
    <w:rsid w:val="00AD0ADA"/>
    <w:rsid w:val="00AD228A"/>
    <w:rsid w:val="00AD2E0C"/>
    <w:rsid w:val="00AD3E06"/>
    <w:rsid w:val="00AD3F26"/>
    <w:rsid w:val="00AD4F6C"/>
    <w:rsid w:val="00AD57F5"/>
    <w:rsid w:val="00AD5CE4"/>
    <w:rsid w:val="00AD6CF4"/>
    <w:rsid w:val="00AD6DF3"/>
    <w:rsid w:val="00AD6E06"/>
    <w:rsid w:val="00AD7AEF"/>
    <w:rsid w:val="00AE0A6E"/>
    <w:rsid w:val="00AE0AA6"/>
    <w:rsid w:val="00AE1404"/>
    <w:rsid w:val="00AE1575"/>
    <w:rsid w:val="00AE2048"/>
    <w:rsid w:val="00AE2F6A"/>
    <w:rsid w:val="00AE3146"/>
    <w:rsid w:val="00AE31F0"/>
    <w:rsid w:val="00AE320F"/>
    <w:rsid w:val="00AE32A0"/>
    <w:rsid w:val="00AE39B0"/>
    <w:rsid w:val="00AE3A66"/>
    <w:rsid w:val="00AE431E"/>
    <w:rsid w:val="00AE453A"/>
    <w:rsid w:val="00AE4615"/>
    <w:rsid w:val="00AE46DD"/>
    <w:rsid w:val="00AE4AD2"/>
    <w:rsid w:val="00AE5C60"/>
    <w:rsid w:val="00AE5EEB"/>
    <w:rsid w:val="00AE6FDB"/>
    <w:rsid w:val="00AF064A"/>
    <w:rsid w:val="00AF0B54"/>
    <w:rsid w:val="00AF1438"/>
    <w:rsid w:val="00AF20C6"/>
    <w:rsid w:val="00AF2751"/>
    <w:rsid w:val="00AF42F7"/>
    <w:rsid w:val="00AF4A0D"/>
    <w:rsid w:val="00AF6DB0"/>
    <w:rsid w:val="00AF7093"/>
    <w:rsid w:val="00B00D39"/>
    <w:rsid w:val="00B010B2"/>
    <w:rsid w:val="00B011C3"/>
    <w:rsid w:val="00B01AEF"/>
    <w:rsid w:val="00B02099"/>
    <w:rsid w:val="00B0229A"/>
    <w:rsid w:val="00B026F0"/>
    <w:rsid w:val="00B02AE5"/>
    <w:rsid w:val="00B02C6B"/>
    <w:rsid w:val="00B037B0"/>
    <w:rsid w:val="00B04572"/>
    <w:rsid w:val="00B049BA"/>
    <w:rsid w:val="00B065E3"/>
    <w:rsid w:val="00B07FC3"/>
    <w:rsid w:val="00B10046"/>
    <w:rsid w:val="00B11876"/>
    <w:rsid w:val="00B11E28"/>
    <w:rsid w:val="00B11FD6"/>
    <w:rsid w:val="00B13234"/>
    <w:rsid w:val="00B13939"/>
    <w:rsid w:val="00B14D2F"/>
    <w:rsid w:val="00B1541F"/>
    <w:rsid w:val="00B15F19"/>
    <w:rsid w:val="00B1605F"/>
    <w:rsid w:val="00B17223"/>
    <w:rsid w:val="00B17F11"/>
    <w:rsid w:val="00B2041D"/>
    <w:rsid w:val="00B2083E"/>
    <w:rsid w:val="00B20A2B"/>
    <w:rsid w:val="00B20F14"/>
    <w:rsid w:val="00B20F54"/>
    <w:rsid w:val="00B20F74"/>
    <w:rsid w:val="00B21997"/>
    <w:rsid w:val="00B2206F"/>
    <w:rsid w:val="00B2217B"/>
    <w:rsid w:val="00B22292"/>
    <w:rsid w:val="00B23599"/>
    <w:rsid w:val="00B23F80"/>
    <w:rsid w:val="00B24842"/>
    <w:rsid w:val="00B24A34"/>
    <w:rsid w:val="00B24A42"/>
    <w:rsid w:val="00B24DA2"/>
    <w:rsid w:val="00B24EBF"/>
    <w:rsid w:val="00B258B6"/>
    <w:rsid w:val="00B25940"/>
    <w:rsid w:val="00B2614F"/>
    <w:rsid w:val="00B26BE1"/>
    <w:rsid w:val="00B272FB"/>
    <w:rsid w:val="00B2742C"/>
    <w:rsid w:val="00B27DA3"/>
    <w:rsid w:val="00B30020"/>
    <w:rsid w:val="00B30352"/>
    <w:rsid w:val="00B306D2"/>
    <w:rsid w:val="00B31400"/>
    <w:rsid w:val="00B32078"/>
    <w:rsid w:val="00B32B49"/>
    <w:rsid w:val="00B334D5"/>
    <w:rsid w:val="00B33797"/>
    <w:rsid w:val="00B33C8D"/>
    <w:rsid w:val="00B33F98"/>
    <w:rsid w:val="00B345CA"/>
    <w:rsid w:val="00B34747"/>
    <w:rsid w:val="00B34B80"/>
    <w:rsid w:val="00B34C17"/>
    <w:rsid w:val="00B35271"/>
    <w:rsid w:val="00B3534B"/>
    <w:rsid w:val="00B35879"/>
    <w:rsid w:val="00B3666E"/>
    <w:rsid w:val="00B36AD4"/>
    <w:rsid w:val="00B36DED"/>
    <w:rsid w:val="00B37659"/>
    <w:rsid w:val="00B378CB"/>
    <w:rsid w:val="00B37BD6"/>
    <w:rsid w:val="00B4072F"/>
    <w:rsid w:val="00B407F7"/>
    <w:rsid w:val="00B408B8"/>
    <w:rsid w:val="00B423C1"/>
    <w:rsid w:val="00B42E17"/>
    <w:rsid w:val="00B43597"/>
    <w:rsid w:val="00B43698"/>
    <w:rsid w:val="00B43A06"/>
    <w:rsid w:val="00B441A7"/>
    <w:rsid w:val="00B44D3F"/>
    <w:rsid w:val="00B44E07"/>
    <w:rsid w:val="00B450D6"/>
    <w:rsid w:val="00B45730"/>
    <w:rsid w:val="00B45F9D"/>
    <w:rsid w:val="00B46C29"/>
    <w:rsid w:val="00B47BFB"/>
    <w:rsid w:val="00B505B5"/>
    <w:rsid w:val="00B5063F"/>
    <w:rsid w:val="00B508A7"/>
    <w:rsid w:val="00B50E47"/>
    <w:rsid w:val="00B51865"/>
    <w:rsid w:val="00B51D52"/>
    <w:rsid w:val="00B52AA6"/>
    <w:rsid w:val="00B5367F"/>
    <w:rsid w:val="00B53FB6"/>
    <w:rsid w:val="00B54B3C"/>
    <w:rsid w:val="00B55574"/>
    <w:rsid w:val="00B558B7"/>
    <w:rsid w:val="00B569D8"/>
    <w:rsid w:val="00B56CB1"/>
    <w:rsid w:val="00B574EB"/>
    <w:rsid w:val="00B602E3"/>
    <w:rsid w:val="00B607B8"/>
    <w:rsid w:val="00B60894"/>
    <w:rsid w:val="00B61655"/>
    <w:rsid w:val="00B62083"/>
    <w:rsid w:val="00B62A27"/>
    <w:rsid w:val="00B630CA"/>
    <w:rsid w:val="00B6338E"/>
    <w:rsid w:val="00B63DF5"/>
    <w:rsid w:val="00B63FB7"/>
    <w:rsid w:val="00B671DB"/>
    <w:rsid w:val="00B67701"/>
    <w:rsid w:val="00B7046B"/>
    <w:rsid w:val="00B70B68"/>
    <w:rsid w:val="00B712F9"/>
    <w:rsid w:val="00B716F6"/>
    <w:rsid w:val="00B72B74"/>
    <w:rsid w:val="00B736B7"/>
    <w:rsid w:val="00B73CDA"/>
    <w:rsid w:val="00B73D01"/>
    <w:rsid w:val="00B740EA"/>
    <w:rsid w:val="00B7511A"/>
    <w:rsid w:val="00B75692"/>
    <w:rsid w:val="00B75F4C"/>
    <w:rsid w:val="00B76352"/>
    <w:rsid w:val="00B76DEB"/>
    <w:rsid w:val="00B808E4"/>
    <w:rsid w:val="00B80C89"/>
    <w:rsid w:val="00B81BF1"/>
    <w:rsid w:val="00B81C52"/>
    <w:rsid w:val="00B81FE7"/>
    <w:rsid w:val="00B82CE8"/>
    <w:rsid w:val="00B831AB"/>
    <w:rsid w:val="00B83E5E"/>
    <w:rsid w:val="00B846FD"/>
    <w:rsid w:val="00B86242"/>
    <w:rsid w:val="00B868D3"/>
    <w:rsid w:val="00B86BF2"/>
    <w:rsid w:val="00B910AC"/>
    <w:rsid w:val="00B91C3B"/>
    <w:rsid w:val="00B91EC0"/>
    <w:rsid w:val="00B91EE0"/>
    <w:rsid w:val="00B91FCD"/>
    <w:rsid w:val="00B92AD3"/>
    <w:rsid w:val="00B93C3E"/>
    <w:rsid w:val="00B940AE"/>
    <w:rsid w:val="00B949D5"/>
    <w:rsid w:val="00B94D2B"/>
    <w:rsid w:val="00B95C01"/>
    <w:rsid w:val="00B96D9B"/>
    <w:rsid w:val="00B96F0B"/>
    <w:rsid w:val="00B97060"/>
    <w:rsid w:val="00B97E42"/>
    <w:rsid w:val="00B97E4A"/>
    <w:rsid w:val="00BA05B7"/>
    <w:rsid w:val="00BA0950"/>
    <w:rsid w:val="00BA1373"/>
    <w:rsid w:val="00BA2078"/>
    <w:rsid w:val="00BA2DE7"/>
    <w:rsid w:val="00BA34E8"/>
    <w:rsid w:val="00BA3569"/>
    <w:rsid w:val="00BA3FAF"/>
    <w:rsid w:val="00BA459F"/>
    <w:rsid w:val="00BA4648"/>
    <w:rsid w:val="00BA4A71"/>
    <w:rsid w:val="00BA502F"/>
    <w:rsid w:val="00BA56CA"/>
    <w:rsid w:val="00BA5CC3"/>
    <w:rsid w:val="00BA67ED"/>
    <w:rsid w:val="00BA7112"/>
    <w:rsid w:val="00BA73FC"/>
    <w:rsid w:val="00BB019E"/>
    <w:rsid w:val="00BB0249"/>
    <w:rsid w:val="00BB03AA"/>
    <w:rsid w:val="00BB0D99"/>
    <w:rsid w:val="00BB1866"/>
    <w:rsid w:val="00BB1AD1"/>
    <w:rsid w:val="00BB226D"/>
    <w:rsid w:val="00BB2298"/>
    <w:rsid w:val="00BB22C0"/>
    <w:rsid w:val="00BB26BC"/>
    <w:rsid w:val="00BB2A7E"/>
    <w:rsid w:val="00BB2FD0"/>
    <w:rsid w:val="00BB3A0F"/>
    <w:rsid w:val="00BB41E6"/>
    <w:rsid w:val="00BB4FC7"/>
    <w:rsid w:val="00BB55F9"/>
    <w:rsid w:val="00BB699B"/>
    <w:rsid w:val="00BB6AF7"/>
    <w:rsid w:val="00BB765C"/>
    <w:rsid w:val="00BB7832"/>
    <w:rsid w:val="00BC141C"/>
    <w:rsid w:val="00BC1492"/>
    <w:rsid w:val="00BC1739"/>
    <w:rsid w:val="00BC1F66"/>
    <w:rsid w:val="00BC2343"/>
    <w:rsid w:val="00BC28EC"/>
    <w:rsid w:val="00BC2C61"/>
    <w:rsid w:val="00BC2F67"/>
    <w:rsid w:val="00BC3AA6"/>
    <w:rsid w:val="00BC4324"/>
    <w:rsid w:val="00BC473F"/>
    <w:rsid w:val="00BC47F3"/>
    <w:rsid w:val="00BC48E4"/>
    <w:rsid w:val="00BC4A1C"/>
    <w:rsid w:val="00BC4D8B"/>
    <w:rsid w:val="00BC5A7F"/>
    <w:rsid w:val="00BC5DAD"/>
    <w:rsid w:val="00BC5FC0"/>
    <w:rsid w:val="00BC6ADC"/>
    <w:rsid w:val="00BC70F7"/>
    <w:rsid w:val="00BD11A4"/>
    <w:rsid w:val="00BD1389"/>
    <w:rsid w:val="00BD1590"/>
    <w:rsid w:val="00BD2C21"/>
    <w:rsid w:val="00BD2D02"/>
    <w:rsid w:val="00BD2D6D"/>
    <w:rsid w:val="00BD3187"/>
    <w:rsid w:val="00BD3505"/>
    <w:rsid w:val="00BD3753"/>
    <w:rsid w:val="00BD394E"/>
    <w:rsid w:val="00BD4657"/>
    <w:rsid w:val="00BD5D76"/>
    <w:rsid w:val="00BD5FE2"/>
    <w:rsid w:val="00BD6072"/>
    <w:rsid w:val="00BD6543"/>
    <w:rsid w:val="00BD7C8A"/>
    <w:rsid w:val="00BD7E28"/>
    <w:rsid w:val="00BE0D56"/>
    <w:rsid w:val="00BE1047"/>
    <w:rsid w:val="00BE17E8"/>
    <w:rsid w:val="00BE1D44"/>
    <w:rsid w:val="00BE2862"/>
    <w:rsid w:val="00BE2AA2"/>
    <w:rsid w:val="00BE2EDB"/>
    <w:rsid w:val="00BE32AD"/>
    <w:rsid w:val="00BE386C"/>
    <w:rsid w:val="00BE3FBE"/>
    <w:rsid w:val="00BE48CD"/>
    <w:rsid w:val="00BE553A"/>
    <w:rsid w:val="00BE75CB"/>
    <w:rsid w:val="00BF0883"/>
    <w:rsid w:val="00BF093D"/>
    <w:rsid w:val="00BF14F1"/>
    <w:rsid w:val="00BF183F"/>
    <w:rsid w:val="00BF21BC"/>
    <w:rsid w:val="00BF2383"/>
    <w:rsid w:val="00BF2774"/>
    <w:rsid w:val="00BF2EF2"/>
    <w:rsid w:val="00BF4A3F"/>
    <w:rsid w:val="00BF5B75"/>
    <w:rsid w:val="00BF64B8"/>
    <w:rsid w:val="00BF64E8"/>
    <w:rsid w:val="00BF6E11"/>
    <w:rsid w:val="00BF6EDF"/>
    <w:rsid w:val="00BF72E9"/>
    <w:rsid w:val="00BF75A0"/>
    <w:rsid w:val="00BF7A12"/>
    <w:rsid w:val="00C00458"/>
    <w:rsid w:val="00C00A33"/>
    <w:rsid w:val="00C00D9E"/>
    <w:rsid w:val="00C01278"/>
    <w:rsid w:val="00C01E9A"/>
    <w:rsid w:val="00C03D69"/>
    <w:rsid w:val="00C048B0"/>
    <w:rsid w:val="00C0497D"/>
    <w:rsid w:val="00C04F4E"/>
    <w:rsid w:val="00C051E6"/>
    <w:rsid w:val="00C054E5"/>
    <w:rsid w:val="00C05FF1"/>
    <w:rsid w:val="00C071D7"/>
    <w:rsid w:val="00C07657"/>
    <w:rsid w:val="00C07A5E"/>
    <w:rsid w:val="00C07EA8"/>
    <w:rsid w:val="00C10F60"/>
    <w:rsid w:val="00C1185D"/>
    <w:rsid w:val="00C12511"/>
    <w:rsid w:val="00C131E6"/>
    <w:rsid w:val="00C135CB"/>
    <w:rsid w:val="00C138F1"/>
    <w:rsid w:val="00C1424A"/>
    <w:rsid w:val="00C14757"/>
    <w:rsid w:val="00C14C8E"/>
    <w:rsid w:val="00C14DCC"/>
    <w:rsid w:val="00C15290"/>
    <w:rsid w:val="00C15ADC"/>
    <w:rsid w:val="00C15F45"/>
    <w:rsid w:val="00C160BE"/>
    <w:rsid w:val="00C16503"/>
    <w:rsid w:val="00C16BD1"/>
    <w:rsid w:val="00C17020"/>
    <w:rsid w:val="00C1770E"/>
    <w:rsid w:val="00C20F7E"/>
    <w:rsid w:val="00C22631"/>
    <w:rsid w:val="00C22B87"/>
    <w:rsid w:val="00C234AC"/>
    <w:rsid w:val="00C23F9E"/>
    <w:rsid w:val="00C24865"/>
    <w:rsid w:val="00C24A07"/>
    <w:rsid w:val="00C24F77"/>
    <w:rsid w:val="00C259D9"/>
    <w:rsid w:val="00C26AD4"/>
    <w:rsid w:val="00C26DD4"/>
    <w:rsid w:val="00C270B9"/>
    <w:rsid w:val="00C27F59"/>
    <w:rsid w:val="00C30359"/>
    <w:rsid w:val="00C31ED0"/>
    <w:rsid w:val="00C3334A"/>
    <w:rsid w:val="00C3348C"/>
    <w:rsid w:val="00C33625"/>
    <w:rsid w:val="00C34CF2"/>
    <w:rsid w:val="00C37B6F"/>
    <w:rsid w:val="00C37DD0"/>
    <w:rsid w:val="00C402E6"/>
    <w:rsid w:val="00C40621"/>
    <w:rsid w:val="00C41197"/>
    <w:rsid w:val="00C4206A"/>
    <w:rsid w:val="00C42792"/>
    <w:rsid w:val="00C42876"/>
    <w:rsid w:val="00C4290E"/>
    <w:rsid w:val="00C42B30"/>
    <w:rsid w:val="00C42E9B"/>
    <w:rsid w:val="00C43720"/>
    <w:rsid w:val="00C4373F"/>
    <w:rsid w:val="00C437EC"/>
    <w:rsid w:val="00C43B58"/>
    <w:rsid w:val="00C44124"/>
    <w:rsid w:val="00C44899"/>
    <w:rsid w:val="00C458DB"/>
    <w:rsid w:val="00C45D9A"/>
    <w:rsid w:val="00C46209"/>
    <w:rsid w:val="00C47375"/>
    <w:rsid w:val="00C475F7"/>
    <w:rsid w:val="00C47668"/>
    <w:rsid w:val="00C47E10"/>
    <w:rsid w:val="00C47EC5"/>
    <w:rsid w:val="00C503F6"/>
    <w:rsid w:val="00C50702"/>
    <w:rsid w:val="00C50737"/>
    <w:rsid w:val="00C510C5"/>
    <w:rsid w:val="00C53CBA"/>
    <w:rsid w:val="00C54873"/>
    <w:rsid w:val="00C54A96"/>
    <w:rsid w:val="00C54D4A"/>
    <w:rsid w:val="00C54FCF"/>
    <w:rsid w:val="00C554FC"/>
    <w:rsid w:val="00C55FCD"/>
    <w:rsid w:val="00C56B87"/>
    <w:rsid w:val="00C56D44"/>
    <w:rsid w:val="00C5727F"/>
    <w:rsid w:val="00C57950"/>
    <w:rsid w:val="00C57E5C"/>
    <w:rsid w:val="00C60156"/>
    <w:rsid w:val="00C6056F"/>
    <w:rsid w:val="00C6090F"/>
    <w:rsid w:val="00C6136B"/>
    <w:rsid w:val="00C614E0"/>
    <w:rsid w:val="00C61E79"/>
    <w:rsid w:val="00C63065"/>
    <w:rsid w:val="00C630B9"/>
    <w:rsid w:val="00C631B9"/>
    <w:rsid w:val="00C6386D"/>
    <w:rsid w:val="00C6467C"/>
    <w:rsid w:val="00C650AA"/>
    <w:rsid w:val="00C652B1"/>
    <w:rsid w:val="00C65615"/>
    <w:rsid w:val="00C660E9"/>
    <w:rsid w:val="00C66783"/>
    <w:rsid w:val="00C66F4D"/>
    <w:rsid w:val="00C6793C"/>
    <w:rsid w:val="00C67EE0"/>
    <w:rsid w:val="00C67FF6"/>
    <w:rsid w:val="00C700FF"/>
    <w:rsid w:val="00C7083B"/>
    <w:rsid w:val="00C7355F"/>
    <w:rsid w:val="00C73819"/>
    <w:rsid w:val="00C73A3A"/>
    <w:rsid w:val="00C747D8"/>
    <w:rsid w:val="00C75741"/>
    <w:rsid w:val="00C76864"/>
    <w:rsid w:val="00C76D87"/>
    <w:rsid w:val="00C77164"/>
    <w:rsid w:val="00C80F47"/>
    <w:rsid w:val="00C822DB"/>
    <w:rsid w:val="00C8244F"/>
    <w:rsid w:val="00C8245F"/>
    <w:rsid w:val="00C82C14"/>
    <w:rsid w:val="00C82F64"/>
    <w:rsid w:val="00C83A15"/>
    <w:rsid w:val="00C83BC8"/>
    <w:rsid w:val="00C83E10"/>
    <w:rsid w:val="00C84485"/>
    <w:rsid w:val="00C84937"/>
    <w:rsid w:val="00C85DB0"/>
    <w:rsid w:val="00C86004"/>
    <w:rsid w:val="00C8724A"/>
    <w:rsid w:val="00C8772A"/>
    <w:rsid w:val="00C9052A"/>
    <w:rsid w:val="00C90C00"/>
    <w:rsid w:val="00C90E4A"/>
    <w:rsid w:val="00C92630"/>
    <w:rsid w:val="00C92765"/>
    <w:rsid w:val="00C92942"/>
    <w:rsid w:val="00C92CEB"/>
    <w:rsid w:val="00C95BE3"/>
    <w:rsid w:val="00C95FA3"/>
    <w:rsid w:val="00C9617D"/>
    <w:rsid w:val="00C96D64"/>
    <w:rsid w:val="00C972A5"/>
    <w:rsid w:val="00C97B43"/>
    <w:rsid w:val="00C97CD8"/>
    <w:rsid w:val="00C97D8D"/>
    <w:rsid w:val="00C97F50"/>
    <w:rsid w:val="00C97F8A"/>
    <w:rsid w:val="00CA0556"/>
    <w:rsid w:val="00CA06FA"/>
    <w:rsid w:val="00CA11ED"/>
    <w:rsid w:val="00CA2795"/>
    <w:rsid w:val="00CA30AD"/>
    <w:rsid w:val="00CA36EA"/>
    <w:rsid w:val="00CA4289"/>
    <w:rsid w:val="00CA472A"/>
    <w:rsid w:val="00CA4CEB"/>
    <w:rsid w:val="00CA5EEE"/>
    <w:rsid w:val="00CA6508"/>
    <w:rsid w:val="00CA6530"/>
    <w:rsid w:val="00CA6B78"/>
    <w:rsid w:val="00CA7739"/>
    <w:rsid w:val="00CA7996"/>
    <w:rsid w:val="00CB06F2"/>
    <w:rsid w:val="00CB0B28"/>
    <w:rsid w:val="00CB0DAF"/>
    <w:rsid w:val="00CB0DF6"/>
    <w:rsid w:val="00CB1F18"/>
    <w:rsid w:val="00CB250E"/>
    <w:rsid w:val="00CB2717"/>
    <w:rsid w:val="00CB28E0"/>
    <w:rsid w:val="00CB2A26"/>
    <w:rsid w:val="00CB2BEA"/>
    <w:rsid w:val="00CB2C57"/>
    <w:rsid w:val="00CB2D6E"/>
    <w:rsid w:val="00CB3CDB"/>
    <w:rsid w:val="00CB457F"/>
    <w:rsid w:val="00CB4679"/>
    <w:rsid w:val="00CB46A5"/>
    <w:rsid w:val="00CB4A37"/>
    <w:rsid w:val="00CB57DF"/>
    <w:rsid w:val="00CB5C0B"/>
    <w:rsid w:val="00CB6303"/>
    <w:rsid w:val="00CB6F08"/>
    <w:rsid w:val="00CB739D"/>
    <w:rsid w:val="00CB7A60"/>
    <w:rsid w:val="00CB7E1D"/>
    <w:rsid w:val="00CC047F"/>
    <w:rsid w:val="00CC174F"/>
    <w:rsid w:val="00CC181A"/>
    <w:rsid w:val="00CC1C2E"/>
    <w:rsid w:val="00CC29DA"/>
    <w:rsid w:val="00CC3070"/>
    <w:rsid w:val="00CC3292"/>
    <w:rsid w:val="00CC32B4"/>
    <w:rsid w:val="00CC35C0"/>
    <w:rsid w:val="00CC38C5"/>
    <w:rsid w:val="00CC394B"/>
    <w:rsid w:val="00CC3AB8"/>
    <w:rsid w:val="00CC3BFB"/>
    <w:rsid w:val="00CC469D"/>
    <w:rsid w:val="00CC6256"/>
    <w:rsid w:val="00CC66D0"/>
    <w:rsid w:val="00CC6FFA"/>
    <w:rsid w:val="00CC7ABB"/>
    <w:rsid w:val="00CD00BF"/>
    <w:rsid w:val="00CD1065"/>
    <w:rsid w:val="00CD121C"/>
    <w:rsid w:val="00CD1EA3"/>
    <w:rsid w:val="00CD2DDF"/>
    <w:rsid w:val="00CD302E"/>
    <w:rsid w:val="00CD307F"/>
    <w:rsid w:val="00CD393F"/>
    <w:rsid w:val="00CD4BCA"/>
    <w:rsid w:val="00CD4CB6"/>
    <w:rsid w:val="00CD7EF0"/>
    <w:rsid w:val="00CE09BD"/>
    <w:rsid w:val="00CE0B61"/>
    <w:rsid w:val="00CE1191"/>
    <w:rsid w:val="00CE1414"/>
    <w:rsid w:val="00CE170E"/>
    <w:rsid w:val="00CE1871"/>
    <w:rsid w:val="00CE1D0B"/>
    <w:rsid w:val="00CE2290"/>
    <w:rsid w:val="00CE22F4"/>
    <w:rsid w:val="00CE245E"/>
    <w:rsid w:val="00CE27E5"/>
    <w:rsid w:val="00CE37B5"/>
    <w:rsid w:val="00CE39DF"/>
    <w:rsid w:val="00CE3E5B"/>
    <w:rsid w:val="00CE44C8"/>
    <w:rsid w:val="00CE4521"/>
    <w:rsid w:val="00CE4A05"/>
    <w:rsid w:val="00CE4B66"/>
    <w:rsid w:val="00CE4E49"/>
    <w:rsid w:val="00CE4F65"/>
    <w:rsid w:val="00CE5DF5"/>
    <w:rsid w:val="00CE645A"/>
    <w:rsid w:val="00CE7A97"/>
    <w:rsid w:val="00CE7B02"/>
    <w:rsid w:val="00CF0AA9"/>
    <w:rsid w:val="00CF0BA5"/>
    <w:rsid w:val="00CF1026"/>
    <w:rsid w:val="00CF13B1"/>
    <w:rsid w:val="00CF1D62"/>
    <w:rsid w:val="00CF2213"/>
    <w:rsid w:val="00CF3309"/>
    <w:rsid w:val="00CF3BB1"/>
    <w:rsid w:val="00CF3C8F"/>
    <w:rsid w:val="00CF4DCE"/>
    <w:rsid w:val="00CF547A"/>
    <w:rsid w:val="00CF5560"/>
    <w:rsid w:val="00CF68A3"/>
    <w:rsid w:val="00CF6AE5"/>
    <w:rsid w:val="00CF6E26"/>
    <w:rsid w:val="00D0021B"/>
    <w:rsid w:val="00D0033D"/>
    <w:rsid w:val="00D01097"/>
    <w:rsid w:val="00D01B39"/>
    <w:rsid w:val="00D02304"/>
    <w:rsid w:val="00D026A6"/>
    <w:rsid w:val="00D028AC"/>
    <w:rsid w:val="00D0299E"/>
    <w:rsid w:val="00D02C6F"/>
    <w:rsid w:val="00D02DB7"/>
    <w:rsid w:val="00D02E57"/>
    <w:rsid w:val="00D02F3B"/>
    <w:rsid w:val="00D04363"/>
    <w:rsid w:val="00D0522A"/>
    <w:rsid w:val="00D05F80"/>
    <w:rsid w:val="00D07197"/>
    <w:rsid w:val="00D07418"/>
    <w:rsid w:val="00D1038F"/>
    <w:rsid w:val="00D109E0"/>
    <w:rsid w:val="00D109F9"/>
    <w:rsid w:val="00D10E4D"/>
    <w:rsid w:val="00D11198"/>
    <w:rsid w:val="00D112DA"/>
    <w:rsid w:val="00D1131D"/>
    <w:rsid w:val="00D11540"/>
    <w:rsid w:val="00D117D3"/>
    <w:rsid w:val="00D120F3"/>
    <w:rsid w:val="00D12CCA"/>
    <w:rsid w:val="00D13075"/>
    <w:rsid w:val="00D1354B"/>
    <w:rsid w:val="00D136F8"/>
    <w:rsid w:val="00D1426E"/>
    <w:rsid w:val="00D14361"/>
    <w:rsid w:val="00D15901"/>
    <w:rsid w:val="00D15FEC"/>
    <w:rsid w:val="00D16134"/>
    <w:rsid w:val="00D16593"/>
    <w:rsid w:val="00D16894"/>
    <w:rsid w:val="00D16F15"/>
    <w:rsid w:val="00D17868"/>
    <w:rsid w:val="00D1796A"/>
    <w:rsid w:val="00D17AD8"/>
    <w:rsid w:val="00D20295"/>
    <w:rsid w:val="00D20301"/>
    <w:rsid w:val="00D20EDA"/>
    <w:rsid w:val="00D2145B"/>
    <w:rsid w:val="00D21A34"/>
    <w:rsid w:val="00D21CD8"/>
    <w:rsid w:val="00D2279B"/>
    <w:rsid w:val="00D22ABF"/>
    <w:rsid w:val="00D23AC8"/>
    <w:rsid w:val="00D24628"/>
    <w:rsid w:val="00D25251"/>
    <w:rsid w:val="00D25A0E"/>
    <w:rsid w:val="00D25CCE"/>
    <w:rsid w:val="00D30C9D"/>
    <w:rsid w:val="00D31A98"/>
    <w:rsid w:val="00D31C38"/>
    <w:rsid w:val="00D32541"/>
    <w:rsid w:val="00D3301F"/>
    <w:rsid w:val="00D33AC1"/>
    <w:rsid w:val="00D33C9D"/>
    <w:rsid w:val="00D33F7F"/>
    <w:rsid w:val="00D34DA8"/>
    <w:rsid w:val="00D35088"/>
    <w:rsid w:val="00D356D8"/>
    <w:rsid w:val="00D3598F"/>
    <w:rsid w:val="00D35B49"/>
    <w:rsid w:val="00D35BB2"/>
    <w:rsid w:val="00D36A2C"/>
    <w:rsid w:val="00D36AE2"/>
    <w:rsid w:val="00D37546"/>
    <w:rsid w:val="00D3796B"/>
    <w:rsid w:val="00D40DEE"/>
    <w:rsid w:val="00D41A97"/>
    <w:rsid w:val="00D42F73"/>
    <w:rsid w:val="00D433DA"/>
    <w:rsid w:val="00D43A22"/>
    <w:rsid w:val="00D43BFA"/>
    <w:rsid w:val="00D44F6E"/>
    <w:rsid w:val="00D45A97"/>
    <w:rsid w:val="00D46648"/>
    <w:rsid w:val="00D47368"/>
    <w:rsid w:val="00D50093"/>
    <w:rsid w:val="00D503B2"/>
    <w:rsid w:val="00D50C95"/>
    <w:rsid w:val="00D51F8B"/>
    <w:rsid w:val="00D52F06"/>
    <w:rsid w:val="00D536B4"/>
    <w:rsid w:val="00D53843"/>
    <w:rsid w:val="00D54CB9"/>
    <w:rsid w:val="00D554F8"/>
    <w:rsid w:val="00D55929"/>
    <w:rsid w:val="00D55A2E"/>
    <w:rsid w:val="00D56368"/>
    <w:rsid w:val="00D57F25"/>
    <w:rsid w:val="00D60108"/>
    <w:rsid w:val="00D6014F"/>
    <w:rsid w:val="00D6073E"/>
    <w:rsid w:val="00D620CD"/>
    <w:rsid w:val="00D62767"/>
    <w:rsid w:val="00D62851"/>
    <w:rsid w:val="00D62B87"/>
    <w:rsid w:val="00D62DD3"/>
    <w:rsid w:val="00D62DF2"/>
    <w:rsid w:val="00D638EC"/>
    <w:rsid w:val="00D63D13"/>
    <w:rsid w:val="00D6429E"/>
    <w:rsid w:val="00D64374"/>
    <w:rsid w:val="00D6565C"/>
    <w:rsid w:val="00D656A1"/>
    <w:rsid w:val="00D65F98"/>
    <w:rsid w:val="00D66B56"/>
    <w:rsid w:val="00D66C61"/>
    <w:rsid w:val="00D6764E"/>
    <w:rsid w:val="00D67675"/>
    <w:rsid w:val="00D71BB9"/>
    <w:rsid w:val="00D7286D"/>
    <w:rsid w:val="00D72E9D"/>
    <w:rsid w:val="00D73270"/>
    <w:rsid w:val="00D73861"/>
    <w:rsid w:val="00D739F4"/>
    <w:rsid w:val="00D7499E"/>
    <w:rsid w:val="00D74A7A"/>
    <w:rsid w:val="00D75C2E"/>
    <w:rsid w:val="00D75C30"/>
    <w:rsid w:val="00D76E00"/>
    <w:rsid w:val="00D80AAC"/>
    <w:rsid w:val="00D8122E"/>
    <w:rsid w:val="00D8176F"/>
    <w:rsid w:val="00D81BFF"/>
    <w:rsid w:val="00D81E5E"/>
    <w:rsid w:val="00D83EE2"/>
    <w:rsid w:val="00D84276"/>
    <w:rsid w:val="00D84EA7"/>
    <w:rsid w:val="00D86011"/>
    <w:rsid w:val="00D86261"/>
    <w:rsid w:val="00D86831"/>
    <w:rsid w:val="00D8710C"/>
    <w:rsid w:val="00D8738F"/>
    <w:rsid w:val="00D87990"/>
    <w:rsid w:val="00D91267"/>
    <w:rsid w:val="00D91D06"/>
    <w:rsid w:val="00D937BA"/>
    <w:rsid w:val="00D94DF6"/>
    <w:rsid w:val="00D9570E"/>
    <w:rsid w:val="00D95B71"/>
    <w:rsid w:val="00D966C1"/>
    <w:rsid w:val="00D96EFA"/>
    <w:rsid w:val="00D97669"/>
    <w:rsid w:val="00DA0333"/>
    <w:rsid w:val="00DA08A9"/>
    <w:rsid w:val="00DA124F"/>
    <w:rsid w:val="00DA1905"/>
    <w:rsid w:val="00DA1EF7"/>
    <w:rsid w:val="00DA22E2"/>
    <w:rsid w:val="00DA232D"/>
    <w:rsid w:val="00DA29EC"/>
    <w:rsid w:val="00DA3001"/>
    <w:rsid w:val="00DA4646"/>
    <w:rsid w:val="00DA4DA3"/>
    <w:rsid w:val="00DA712F"/>
    <w:rsid w:val="00DA7698"/>
    <w:rsid w:val="00DA79DD"/>
    <w:rsid w:val="00DA7E76"/>
    <w:rsid w:val="00DB1655"/>
    <w:rsid w:val="00DB18B0"/>
    <w:rsid w:val="00DB1FE7"/>
    <w:rsid w:val="00DB2666"/>
    <w:rsid w:val="00DB271B"/>
    <w:rsid w:val="00DB28D0"/>
    <w:rsid w:val="00DB2BA0"/>
    <w:rsid w:val="00DB32CE"/>
    <w:rsid w:val="00DB34F8"/>
    <w:rsid w:val="00DB47AA"/>
    <w:rsid w:val="00DB4870"/>
    <w:rsid w:val="00DB4B62"/>
    <w:rsid w:val="00DB5669"/>
    <w:rsid w:val="00DB58F8"/>
    <w:rsid w:val="00DB5AC6"/>
    <w:rsid w:val="00DB7034"/>
    <w:rsid w:val="00DB7757"/>
    <w:rsid w:val="00DB77E8"/>
    <w:rsid w:val="00DB7996"/>
    <w:rsid w:val="00DB7FB0"/>
    <w:rsid w:val="00DC0262"/>
    <w:rsid w:val="00DC047F"/>
    <w:rsid w:val="00DC1118"/>
    <w:rsid w:val="00DC149F"/>
    <w:rsid w:val="00DC1D86"/>
    <w:rsid w:val="00DC35B8"/>
    <w:rsid w:val="00DC3803"/>
    <w:rsid w:val="00DC3975"/>
    <w:rsid w:val="00DC3E23"/>
    <w:rsid w:val="00DC3EC6"/>
    <w:rsid w:val="00DC41EC"/>
    <w:rsid w:val="00DC4A64"/>
    <w:rsid w:val="00DC5A7B"/>
    <w:rsid w:val="00DC602E"/>
    <w:rsid w:val="00DC6AA9"/>
    <w:rsid w:val="00DC707E"/>
    <w:rsid w:val="00DC7293"/>
    <w:rsid w:val="00DD06E5"/>
    <w:rsid w:val="00DD0C45"/>
    <w:rsid w:val="00DD1E83"/>
    <w:rsid w:val="00DD2197"/>
    <w:rsid w:val="00DD265F"/>
    <w:rsid w:val="00DD3506"/>
    <w:rsid w:val="00DD3604"/>
    <w:rsid w:val="00DD36D5"/>
    <w:rsid w:val="00DD3853"/>
    <w:rsid w:val="00DD4501"/>
    <w:rsid w:val="00DD4520"/>
    <w:rsid w:val="00DD47BA"/>
    <w:rsid w:val="00DD50ED"/>
    <w:rsid w:val="00DD54EF"/>
    <w:rsid w:val="00DD5C3A"/>
    <w:rsid w:val="00DD68E5"/>
    <w:rsid w:val="00DD6DEE"/>
    <w:rsid w:val="00DD6E94"/>
    <w:rsid w:val="00DD70EA"/>
    <w:rsid w:val="00DE005C"/>
    <w:rsid w:val="00DE0782"/>
    <w:rsid w:val="00DE0787"/>
    <w:rsid w:val="00DE199F"/>
    <w:rsid w:val="00DE21CB"/>
    <w:rsid w:val="00DE2294"/>
    <w:rsid w:val="00DE22F3"/>
    <w:rsid w:val="00DE32BD"/>
    <w:rsid w:val="00DE366E"/>
    <w:rsid w:val="00DE4354"/>
    <w:rsid w:val="00DE4C0A"/>
    <w:rsid w:val="00DE5612"/>
    <w:rsid w:val="00DE611B"/>
    <w:rsid w:val="00DE6748"/>
    <w:rsid w:val="00DE6B19"/>
    <w:rsid w:val="00DE6E1B"/>
    <w:rsid w:val="00DE74DB"/>
    <w:rsid w:val="00DF0064"/>
    <w:rsid w:val="00DF0156"/>
    <w:rsid w:val="00DF19A7"/>
    <w:rsid w:val="00DF2061"/>
    <w:rsid w:val="00DF20D4"/>
    <w:rsid w:val="00DF268A"/>
    <w:rsid w:val="00DF2ED9"/>
    <w:rsid w:val="00DF2F8B"/>
    <w:rsid w:val="00DF3869"/>
    <w:rsid w:val="00DF45FC"/>
    <w:rsid w:val="00DF4C96"/>
    <w:rsid w:val="00DF523D"/>
    <w:rsid w:val="00DF5760"/>
    <w:rsid w:val="00DF5E23"/>
    <w:rsid w:val="00DF5E25"/>
    <w:rsid w:val="00DF6CA7"/>
    <w:rsid w:val="00DF6F4A"/>
    <w:rsid w:val="00DF7A37"/>
    <w:rsid w:val="00DF7BB6"/>
    <w:rsid w:val="00E0054E"/>
    <w:rsid w:val="00E00E8A"/>
    <w:rsid w:val="00E011C2"/>
    <w:rsid w:val="00E017E5"/>
    <w:rsid w:val="00E0183A"/>
    <w:rsid w:val="00E01960"/>
    <w:rsid w:val="00E02A19"/>
    <w:rsid w:val="00E03FF5"/>
    <w:rsid w:val="00E04A0C"/>
    <w:rsid w:val="00E04B59"/>
    <w:rsid w:val="00E0527F"/>
    <w:rsid w:val="00E05506"/>
    <w:rsid w:val="00E055AC"/>
    <w:rsid w:val="00E057EF"/>
    <w:rsid w:val="00E058E8"/>
    <w:rsid w:val="00E05ABD"/>
    <w:rsid w:val="00E070A9"/>
    <w:rsid w:val="00E1029A"/>
    <w:rsid w:val="00E115D8"/>
    <w:rsid w:val="00E11777"/>
    <w:rsid w:val="00E118B1"/>
    <w:rsid w:val="00E11A44"/>
    <w:rsid w:val="00E1416E"/>
    <w:rsid w:val="00E14A75"/>
    <w:rsid w:val="00E14C83"/>
    <w:rsid w:val="00E14DAA"/>
    <w:rsid w:val="00E17096"/>
    <w:rsid w:val="00E17E3C"/>
    <w:rsid w:val="00E20460"/>
    <w:rsid w:val="00E20B38"/>
    <w:rsid w:val="00E21323"/>
    <w:rsid w:val="00E21876"/>
    <w:rsid w:val="00E21ABB"/>
    <w:rsid w:val="00E23AAA"/>
    <w:rsid w:val="00E23D63"/>
    <w:rsid w:val="00E24155"/>
    <w:rsid w:val="00E2480E"/>
    <w:rsid w:val="00E248BB"/>
    <w:rsid w:val="00E249E4"/>
    <w:rsid w:val="00E24FC7"/>
    <w:rsid w:val="00E2502C"/>
    <w:rsid w:val="00E26154"/>
    <w:rsid w:val="00E26E1D"/>
    <w:rsid w:val="00E27F6E"/>
    <w:rsid w:val="00E3032A"/>
    <w:rsid w:val="00E30E47"/>
    <w:rsid w:val="00E30FC2"/>
    <w:rsid w:val="00E32F90"/>
    <w:rsid w:val="00E332AE"/>
    <w:rsid w:val="00E348E8"/>
    <w:rsid w:val="00E352ED"/>
    <w:rsid w:val="00E3530D"/>
    <w:rsid w:val="00E35F27"/>
    <w:rsid w:val="00E36DB6"/>
    <w:rsid w:val="00E36F7D"/>
    <w:rsid w:val="00E36FAB"/>
    <w:rsid w:val="00E3703E"/>
    <w:rsid w:val="00E3765A"/>
    <w:rsid w:val="00E379DE"/>
    <w:rsid w:val="00E37F70"/>
    <w:rsid w:val="00E41510"/>
    <w:rsid w:val="00E41D30"/>
    <w:rsid w:val="00E428F1"/>
    <w:rsid w:val="00E42C98"/>
    <w:rsid w:val="00E4361D"/>
    <w:rsid w:val="00E43B0E"/>
    <w:rsid w:val="00E43B4F"/>
    <w:rsid w:val="00E43BFF"/>
    <w:rsid w:val="00E4430D"/>
    <w:rsid w:val="00E4466F"/>
    <w:rsid w:val="00E44C6B"/>
    <w:rsid w:val="00E45005"/>
    <w:rsid w:val="00E459FC"/>
    <w:rsid w:val="00E45B40"/>
    <w:rsid w:val="00E46EA4"/>
    <w:rsid w:val="00E47B02"/>
    <w:rsid w:val="00E505FE"/>
    <w:rsid w:val="00E50C8E"/>
    <w:rsid w:val="00E50E8E"/>
    <w:rsid w:val="00E50EFA"/>
    <w:rsid w:val="00E52073"/>
    <w:rsid w:val="00E52BAD"/>
    <w:rsid w:val="00E52C3B"/>
    <w:rsid w:val="00E53005"/>
    <w:rsid w:val="00E53C96"/>
    <w:rsid w:val="00E5433E"/>
    <w:rsid w:val="00E5482A"/>
    <w:rsid w:val="00E5529E"/>
    <w:rsid w:val="00E552BD"/>
    <w:rsid w:val="00E563D7"/>
    <w:rsid w:val="00E60133"/>
    <w:rsid w:val="00E603C7"/>
    <w:rsid w:val="00E60549"/>
    <w:rsid w:val="00E60FD0"/>
    <w:rsid w:val="00E61649"/>
    <w:rsid w:val="00E61E1B"/>
    <w:rsid w:val="00E62573"/>
    <w:rsid w:val="00E62721"/>
    <w:rsid w:val="00E62CBB"/>
    <w:rsid w:val="00E643F1"/>
    <w:rsid w:val="00E64B87"/>
    <w:rsid w:val="00E64C76"/>
    <w:rsid w:val="00E65354"/>
    <w:rsid w:val="00E65450"/>
    <w:rsid w:val="00E65696"/>
    <w:rsid w:val="00E66942"/>
    <w:rsid w:val="00E669CB"/>
    <w:rsid w:val="00E67150"/>
    <w:rsid w:val="00E67A00"/>
    <w:rsid w:val="00E67BCA"/>
    <w:rsid w:val="00E67D27"/>
    <w:rsid w:val="00E70D2E"/>
    <w:rsid w:val="00E70FF8"/>
    <w:rsid w:val="00E714C3"/>
    <w:rsid w:val="00E714C4"/>
    <w:rsid w:val="00E71760"/>
    <w:rsid w:val="00E71BAC"/>
    <w:rsid w:val="00E71DA8"/>
    <w:rsid w:val="00E731AF"/>
    <w:rsid w:val="00E73272"/>
    <w:rsid w:val="00E7379C"/>
    <w:rsid w:val="00E73C53"/>
    <w:rsid w:val="00E7422D"/>
    <w:rsid w:val="00E745E7"/>
    <w:rsid w:val="00E7495C"/>
    <w:rsid w:val="00E75327"/>
    <w:rsid w:val="00E75928"/>
    <w:rsid w:val="00E759BA"/>
    <w:rsid w:val="00E75B94"/>
    <w:rsid w:val="00E768C3"/>
    <w:rsid w:val="00E768F0"/>
    <w:rsid w:val="00E773B7"/>
    <w:rsid w:val="00E77564"/>
    <w:rsid w:val="00E80192"/>
    <w:rsid w:val="00E8086A"/>
    <w:rsid w:val="00E80BA5"/>
    <w:rsid w:val="00E811C3"/>
    <w:rsid w:val="00E817A1"/>
    <w:rsid w:val="00E81B72"/>
    <w:rsid w:val="00E81BBF"/>
    <w:rsid w:val="00E81F8F"/>
    <w:rsid w:val="00E82B5B"/>
    <w:rsid w:val="00E82CAE"/>
    <w:rsid w:val="00E82CFA"/>
    <w:rsid w:val="00E836EA"/>
    <w:rsid w:val="00E83C18"/>
    <w:rsid w:val="00E83E8D"/>
    <w:rsid w:val="00E84835"/>
    <w:rsid w:val="00E84975"/>
    <w:rsid w:val="00E84BAF"/>
    <w:rsid w:val="00E85050"/>
    <w:rsid w:val="00E85889"/>
    <w:rsid w:val="00E859D0"/>
    <w:rsid w:val="00E86150"/>
    <w:rsid w:val="00E86163"/>
    <w:rsid w:val="00E87622"/>
    <w:rsid w:val="00E87A29"/>
    <w:rsid w:val="00E90189"/>
    <w:rsid w:val="00E90539"/>
    <w:rsid w:val="00E908D3"/>
    <w:rsid w:val="00E913F6"/>
    <w:rsid w:val="00E915DF"/>
    <w:rsid w:val="00E9185F"/>
    <w:rsid w:val="00E921BC"/>
    <w:rsid w:val="00E92601"/>
    <w:rsid w:val="00E93217"/>
    <w:rsid w:val="00E93362"/>
    <w:rsid w:val="00E934BC"/>
    <w:rsid w:val="00E93AF0"/>
    <w:rsid w:val="00E942C1"/>
    <w:rsid w:val="00E95627"/>
    <w:rsid w:val="00E95D90"/>
    <w:rsid w:val="00EA0335"/>
    <w:rsid w:val="00EA0C2A"/>
    <w:rsid w:val="00EA19CD"/>
    <w:rsid w:val="00EA1A05"/>
    <w:rsid w:val="00EA2359"/>
    <w:rsid w:val="00EA25E9"/>
    <w:rsid w:val="00EA3501"/>
    <w:rsid w:val="00EA3642"/>
    <w:rsid w:val="00EA3A95"/>
    <w:rsid w:val="00EA3A9C"/>
    <w:rsid w:val="00EA568E"/>
    <w:rsid w:val="00EA5959"/>
    <w:rsid w:val="00EA6260"/>
    <w:rsid w:val="00EA6E3D"/>
    <w:rsid w:val="00EB03CB"/>
    <w:rsid w:val="00EB03F0"/>
    <w:rsid w:val="00EB0B79"/>
    <w:rsid w:val="00EB0F44"/>
    <w:rsid w:val="00EB0FF9"/>
    <w:rsid w:val="00EB1474"/>
    <w:rsid w:val="00EB14A8"/>
    <w:rsid w:val="00EB1AA5"/>
    <w:rsid w:val="00EB203B"/>
    <w:rsid w:val="00EB2044"/>
    <w:rsid w:val="00EB24D5"/>
    <w:rsid w:val="00EB2E17"/>
    <w:rsid w:val="00EB3CD5"/>
    <w:rsid w:val="00EB520F"/>
    <w:rsid w:val="00EB57DA"/>
    <w:rsid w:val="00EB58D6"/>
    <w:rsid w:val="00EB72AD"/>
    <w:rsid w:val="00EB7F03"/>
    <w:rsid w:val="00EC0285"/>
    <w:rsid w:val="00EC07CE"/>
    <w:rsid w:val="00EC0F5D"/>
    <w:rsid w:val="00EC103D"/>
    <w:rsid w:val="00EC181E"/>
    <w:rsid w:val="00EC23D9"/>
    <w:rsid w:val="00EC2436"/>
    <w:rsid w:val="00EC2888"/>
    <w:rsid w:val="00EC2FBF"/>
    <w:rsid w:val="00EC3982"/>
    <w:rsid w:val="00EC4097"/>
    <w:rsid w:val="00EC4274"/>
    <w:rsid w:val="00EC51AD"/>
    <w:rsid w:val="00EC6200"/>
    <w:rsid w:val="00EC634C"/>
    <w:rsid w:val="00EC63D3"/>
    <w:rsid w:val="00EC736A"/>
    <w:rsid w:val="00EC79FC"/>
    <w:rsid w:val="00ED07C7"/>
    <w:rsid w:val="00ED07DC"/>
    <w:rsid w:val="00ED0946"/>
    <w:rsid w:val="00ED0A03"/>
    <w:rsid w:val="00ED1068"/>
    <w:rsid w:val="00ED1AE0"/>
    <w:rsid w:val="00ED1C55"/>
    <w:rsid w:val="00ED223B"/>
    <w:rsid w:val="00ED30DD"/>
    <w:rsid w:val="00ED3A92"/>
    <w:rsid w:val="00ED3D3F"/>
    <w:rsid w:val="00ED3E47"/>
    <w:rsid w:val="00ED42DB"/>
    <w:rsid w:val="00ED5945"/>
    <w:rsid w:val="00ED62D8"/>
    <w:rsid w:val="00ED6887"/>
    <w:rsid w:val="00ED6D33"/>
    <w:rsid w:val="00ED7F4F"/>
    <w:rsid w:val="00EE0357"/>
    <w:rsid w:val="00EE03C4"/>
    <w:rsid w:val="00EE0A98"/>
    <w:rsid w:val="00EE18C6"/>
    <w:rsid w:val="00EE1DB2"/>
    <w:rsid w:val="00EE29B0"/>
    <w:rsid w:val="00EE2CC4"/>
    <w:rsid w:val="00EE2E5C"/>
    <w:rsid w:val="00EE32A2"/>
    <w:rsid w:val="00EE3B72"/>
    <w:rsid w:val="00EE4BD8"/>
    <w:rsid w:val="00EE4D5E"/>
    <w:rsid w:val="00EE59EC"/>
    <w:rsid w:val="00EE6206"/>
    <w:rsid w:val="00EE6805"/>
    <w:rsid w:val="00EE7174"/>
    <w:rsid w:val="00EE7EE7"/>
    <w:rsid w:val="00EF0518"/>
    <w:rsid w:val="00EF0785"/>
    <w:rsid w:val="00EF07B7"/>
    <w:rsid w:val="00EF0C76"/>
    <w:rsid w:val="00EF2993"/>
    <w:rsid w:val="00EF2A73"/>
    <w:rsid w:val="00EF332F"/>
    <w:rsid w:val="00EF47B2"/>
    <w:rsid w:val="00EF4D9B"/>
    <w:rsid w:val="00EF5166"/>
    <w:rsid w:val="00EF5B5B"/>
    <w:rsid w:val="00EF5BD3"/>
    <w:rsid w:val="00EF5E2F"/>
    <w:rsid w:val="00EF68D8"/>
    <w:rsid w:val="00F00958"/>
    <w:rsid w:val="00F00C08"/>
    <w:rsid w:val="00F01DCB"/>
    <w:rsid w:val="00F02586"/>
    <w:rsid w:val="00F02F57"/>
    <w:rsid w:val="00F03E7A"/>
    <w:rsid w:val="00F0432C"/>
    <w:rsid w:val="00F049BC"/>
    <w:rsid w:val="00F050BE"/>
    <w:rsid w:val="00F055E0"/>
    <w:rsid w:val="00F056EC"/>
    <w:rsid w:val="00F06ADB"/>
    <w:rsid w:val="00F06F6F"/>
    <w:rsid w:val="00F0713C"/>
    <w:rsid w:val="00F10817"/>
    <w:rsid w:val="00F10D99"/>
    <w:rsid w:val="00F11717"/>
    <w:rsid w:val="00F12440"/>
    <w:rsid w:val="00F1295D"/>
    <w:rsid w:val="00F139BC"/>
    <w:rsid w:val="00F1413D"/>
    <w:rsid w:val="00F1480B"/>
    <w:rsid w:val="00F14D62"/>
    <w:rsid w:val="00F14D99"/>
    <w:rsid w:val="00F14ECE"/>
    <w:rsid w:val="00F16185"/>
    <w:rsid w:val="00F17125"/>
    <w:rsid w:val="00F171C1"/>
    <w:rsid w:val="00F2046F"/>
    <w:rsid w:val="00F20DC3"/>
    <w:rsid w:val="00F2126C"/>
    <w:rsid w:val="00F21617"/>
    <w:rsid w:val="00F21D3C"/>
    <w:rsid w:val="00F235B0"/>
    <w:rsid w:val="00F2474E"/>
    <w:rsid w:val="00F256ED"/>
    <w:rsid w:val="00F25781"/>
    <w:rsid w:val="00F27540"/>
    <w:rsid w:val="00F27C4C"/>
    <w:rsid w:val="00F30409"/>
    <w:rsid w:val="00F306D2"/>
    <w:rsid w:val="00F30881"/>
    <w:rsid w:val="00F309ED"/>
    <w:rsid w:val="00F314FA"/>
    <w:rsid w:val="00F32503"/>
    <w:rsid w:val="00F32EB0"/>
    <w:rsid w:val="00F33622"/>
    <w:rsid w:val="00F337DA"/>
    <w:rsid w:val="00F343D5"/>
    <w:rsid w:val="00F34ED9"/>
    <w:rsid w:val="00F350DA"/>
    <w:rsid w:val="00F35184"/>
    <w:rsid w:val="00F352FA"/>
    <w:rsid w:val="00F358FA"/>
    <w:rsid w:val="00F35E5A"/>
    <w:rsid w:val="00F36260"/>
    <w:rsid w:val="00F364E9"/>
    <w:rsid w:val="00F37234"/>
    <w:rsid w:val="00F400E3"/>
    <w:rsid w:val="00F402B5"/>
    <w:rsid w:val="00F40C61"/>
    <w:rsid w:val="00F40D08"/>
    <w:rsid w:val="00F41C97"/>
    <w:rsid w:val="00F41ECF"/>
    <w:rsid w:val="00F428BA"/>
    <w:rsid w:val="00F431B9"/>
    <w:rsid w:val="00F433EB"/>
    <w:rsid w:val="00F4348D"/>
    <w:rsid w:val="00F43779"/>
    <w:rsid w:val="00F43F75"/>
    <w:rsid w:val="00F44E8E"/>
    <w:rsid w:val="00F44ED6"/>
    <w:rsid w:val="00F45352"/>
    <w:rsid w:val="00F45751"/>
    <w:rsid w:val="00F4610A"/>
    <w:rsid w:val="00F46741"/>
    <w:rsid w:val="00F47CF5"/>
    <w:rsid w:val="00F50489"/>
    <w:rsid w:val="00F51B9D"/>
    <w:rsid w:val="00F52153"/>
    <w:rsid w:val="00F5264E"/>
    <w:rsid w:val="00F5314F"/>
    <w:rsid w:val="00F534BC"/>
    <w:rsid w:val="00F5434E"/>
    <w:rsid w:val="00F55714"/>
    <w:rsid w:val="00F55A65"/>
    <w:rsid w:val="00F56513"/>
    <w:rsid w:val="00F57A30"/>
    <w:rsid w:val="00F57D56"/>
    <w:rsid w:val="00F60276"/>
    <w:rsid w:val="00F6114E"/>
    <w:rsid w:val="00F620E1"/>
    <w:rsid w:val="00F629D3"/>
    <w:rsid w:val="00F639B0"/>
    <w:rsid w:val="00F63C2F"/>
    <w:rsid w:val="00F63E65"/>
    <w:rsid w:val="00F645AB"/>
    <w:rsid w:val="00F646F1"/>
    <w:rsid w:val="00F64E52"/>
    <w:rsid w:val="00F65CE5"/>
    <w:rsid w:val="00F66587"/>
    <w:rsid w:val="00F66B3A"/>
    <w:rsid w:val="00F66D00"/>
    <w:rsid w:val="00F66D30"/>
    <w:rsid w:val="00F67BBA"/>
    <w:rsid w:val="00F7042F"/>
    <w:rsid w:val="00F70501"/>
    <w:rsid w:val="00F708A9"/>
    <w:rsid w:val="00F70CB2"/>
    <w:rsid w:val="00F7123F"/>
    <w:rsid w:val="00F71966"/>
    <w:rsid w:val="00F71EBE"/>
    <w:rsid w:val="00F72196"/>
    <w:rsid w:val="00F72EFC"/>
    <w:rsid w:val="00F74F25"/>
    <w:rsid w:val="00F757A9"/>
    <w:rsid w:val="00F76115"/>
    <w:rsid w:val="00F76738"/>
    <w:rsid w:val="00F7689B"/>
    <w:rsid w:val="00F77D05"/>
    <w:rsid w:val="00F8117E"/>
    <w:rsid w:val="00F81934"/>
    <w:rsid w:val="00F82107"/>
    <w:rsid w:val="00F82AC3"/>
    <w:rsid w:val="00F83073"/>
    <w:rsid w:val="00F83806"/>
    <w:rsid w:val="00F8468A"/>
    <w:rsid w:val="00F857E2"/>
    <w:rsid w:val="00F85EE9"/>
    <w:rsid w:val="00F86F50"/>
    <w:rsid w:val="00F87093"/>
    <w:rsid w:val="00F87442"/>
    <w:rsid w:val="00F874CB"/>
    <w:rsid w:val="00F87FF8"/>
    <w:rsid w:val="00F90BE8"/>
    <w:rsid w:val="00F91533"/>
    <w:rsid w:val="00F91778"/>
    <w:rsid w:val="00F92548"/>
    <w:rsid w:val="00F92671"/>
    <w:rsid w:val="00F928FB"/>
    <w:rsid w:val="00F92ED9"/>
    <w:rsid w:val="00F93F84"/>
    <w:rsid w:val="00F95510"/>
    <w:rsid w:val="00F95A9B"/>
    <w:rsid w:val="00F95F3C"/>
    <w:rsid w:val="00F96229"/>
    <w:rsid w:val="00F963AB"/>
    <w:rsid w:val="00F96CAC"/>
    <w:rsid w:val="00F976EE"/>
    <w:rsid w:val="00F97D5C"/>
    <w:rsid w:val="00FA1062"/>
    <w:rsid w:val="00FA16EA"/>
    <w:rsid w:val="00FA2819"/>
    <w:rsid w:val="00FA2A6B"/>
    <w:rsid w:val="00FA2D4C"/>
    <w:rsid w:val="00FA2E83"/>
    <w:rsid w:val="00FA3063"/>
    <w:rsid w:val="00FA3840"/>
    <w:rsid w:val="00FA3A73"/>
    <w:rsid w:val="00FA45F8"/>
    <w:rsid w:val="00FA4AE8"/>
    <w:rsid w:val="00FA4D07"/>
    <w:rsid w:val="00FA520A"/>
    <w:rsid w:val="00FA6505"/>
    <w:rsid w:val="00FA680A"/>
    <w:rsid w:val="00FA686A"/>
    <w:rsid w:val="00FA6B63"/>
    <w:rsid w:val="00FA7147"/>
    <w:rsid w:val="00FA7829"/>
    <w:rsid w:val="00FA7F11"/>
    <w:rsid w:val="00FB05DF"/>
    <w:rsid w:val="00FB0A07"/>
    <w:rsid w:val="00FB0A5B"/>
    <w:rsid w:val="00FB10E3"/>
    <w:rsid w:val="00FB176C"/>
    <w:rsid w:val="00FB1B96"/>
    <w:rsid w:val="00FB1E52"/>
    <w:rsid w:val="00FB1F78"/>
    <w:rsid w:val="00FB226B"/>
    <w:rsid w:val="00FB2BFB"/>
    <w:rsid w:val="00FB3A11"/>
    <w:rsid w:val="00FB3BDF"/>
    <w:rsid w:val="00FB429F"/>
    <w:rsid w:val="00FB4332"/>
    <w:rsid w:val="00FB4880"/>
    <w:rsid w:val="00FB4DF7"/>
    <w:rsid w:val="00FB5045"/>
    <w:rsid w:val="00FB7037"/>
    <w:rsid w:val="00FB7F79"/>
    <w:rsid w:val="00FC087C"/>
    <w:rsid w:val="00FC19DD"/>
    <w:rsid w:val="00FC1B76"/>
    <w:rsid w:val="00FC1B7F"/>
    <w:rsid w:val="00FC3AD3"/>
    <w:rsid w:val="00FC3E84"/>
    <w:rsid w:val="00FC4655"/>
    <w:rsid w:val="00FC475F"/>
    <w:rsid w:val="00FC4A79"/>
    <w:rsid w:val="00FC4D05"/>
    <w:rsid w:val="00FC4D23"/>
    <w:rsid w:val="00FC5C19"/>
    <w:rsid w:val="00FC5DA2"/>
    <w:rsid w:val="00FC5EB2"/>
    <w:rsid w:val="00FC7112"/>
    <w:rsid w:val="00FC7CC5"/>
    <w:rsid w:val="00FC7DB9"/>
    <w:rsid w:val="00FD0E1C"/>
    <w:rsid w:val="00FD1124"/>
    <w:rsid w:val="00FD128A"/>
    <w:rsid w:val="00FD1C94"/>
    <w:rsid w:val="00FD1EEC"/>
    <w:rsid w:val="00FD1F07"/>
    <w:rsid w:val="00FD22C0"/>
    <w:rsid w:val="00FD2793"/>
    <w:rsid w:val="00FD2CCD"/>
    <w:rsid w:val="00FD39CC"/>
    <w:rsid w:val="00FD3E07"/>
    <w:rsid w:val="00FD4A38"/>
    <w:rsid w:val="00FD4D9C"/>
    <w:rsid w:val="00FD5250"/>
    <w:rsid w:val="00FD5586"/>
    <w:rsid w:val="00FD5C82"/>
    <w:rsid w:val="00FD61F2"/>
    <w:rsid w:val="00FD6DFA"/>
    <w:rsid w:val="00FD781A"/>
    <w:rsid w:val="00FD7D78"/>
    <w:rsid w:val="00FE00B3"/>
    <w:rsid w:val="00FE182D"/>
    <w:rsid w:val="00FE3553"/>
    <w:rsid w:val="00FE365E"/>
    <w:rsid w:val="00FE44FE"/>
    <w:rsid w:val="00FE4554"/>
    <w:rsid w:val="00FE5636"/>
    <w:rsid w:val="00FE59B2"/>
    <w:rsid w:val="00FF0BAC"/>
    <w:rsid w:val="00FF0E2D"/>
    <w:rsid w:val="00FF12F5"/>
    <w:rsid w:val="00FF156C"/>
    <w:rsid w:val="00FF1677"/>
    <w:rsid w:val="00FF2AB9"/>
    <w:rsid w:val="00FF2C63"/>
    <w:rsid w:val="00FF3B8A"/>
    <w:rsid w:val="00FF4B98"/>
    <w:rsid w:val="00FF4D1F"/>
    <w:rsid w:val="00FF55EA"/>
    <w:rsid w:val="00FF683F"/>
    <w:rsid w:val="00FF6C14"/>
    <w:rsid w:val="00FF6F4D"/>
    <w:rsid w:val="00FF7653"/>
    <w:rsid w:val="00FF77C2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5C2350"/>
  <w14:defaultImageDpi w14:val="0"/>
  <w15:docId w15:val="{6ED72F1E-8DD6-43DD-8B16-E2FFA0E5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0DA4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F3C83"/>
    <w:pPr>
      <w:widowControl w:val="0"/>
      <w:tabs>
        <w:tab w:val="num" w:pos="9157"/>
      </w:tabs>
      <w:suppressAutoHyphens/>
      <w:overflowPunct w:val="0"/>
      <w:autoSpaceDE w:val="0"/>
      <w:spacing w:before="240" w:after="60"/>
      <w:ind w:left="9157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F3C83"/>
    <w:pPr>
      <w:keepNext/>
      <w:widowControl w:val="0"/>
      <w:tabs>
        <w:tab w:val="num" w:pos="9589"/>
      </w:tabs>
      <w:suppressAutoHyphens/>
      <w:overflowPunct w:val="0"/>
      <w:autoSpaceDE w:val="0"/>
      <w:ind w:left="9589" w:hanging="144"/>
      <w:textAlignment w:val="baseline"/>
      <w:outlineLvl w:val="8"/>
    </w:pPr>
    <w:rPr>
      <w:b/>
      <w:i/>
      <w:sz w:val="26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2F3C83"/>
    <w:rPr>
      <w:rFonts w:ascii="Times New Roman" w:hAnsi="Times New Roman" w:cs="Times New Roman"/>
      <w:b/>
      <w:bCs/>
      <w:sz w:val="22"/>
      <w:szCs w:val="22"/>
      <w:lang w:val="x-none"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2F3C83"/>
    <w:rPr>
      <w:rFonts w:ascii="Times New Roman" w:hAnsi="Times New Roman" w:cs="Times New Roman"/>
      <w:b/>
      <w:i/>
      <w:sz w:val="26"/>
      <w:u w:val="single"/>
      <w:lang w:val="x-none" w:eastAsia="ar-SA" w:bidi="ar-SA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qFormat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"/>
    <w:basedOn w:val="Normalny"/>
    <w:link w:val="AkapitzlistZnak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3E5659"/>
    <w:rPr>
      <w:rFonts w:ascii="Arial" w:hAnsi="Arial"/>
      <w:b/>
      <w:sz w:val="2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E5659"/>
    <w:pPr>
      <w:widowControl w:val="0"/>
      <w:shd w:val="clear" w:color="auto" w:fill="FFFFFF"/>
      <w:spacing w:after="35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zielony101">
    <w:name w:val="zielony101"/>
    <w:rsid w:val="00EC07CE"/>
    <w:rPr>
      <w:rFonts w:ascii="Arial" w:hAnsi="Arial"/>
      <w:b/>
      <w:color w:val="000000"/>
      <w:sz w:val="18"/>
    </w:rPr>
  </w:style>
  <w:style w:type="paragraph" w:customStyle="1" w:styleId="Zwykytekst3">
    <w:name w:val="Zwykły tekst3"/>
    <w:basedOn w:val="Normalny"/>
    <w:uiPriority w:val="99"/>
    <w:rsid w:val="005F3F7D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D1C94"/>
    <w:pPr>
      <w:suppressAutoHyphens/>
    </w:pPr>
    <w:rPr>
      <w:rFonts w:eastAsia="SimSun"/>
      <w:u w:val="single"/>
      <w:lang w:eastAsia="zh-CN"/>
    </w:rPr>
  </w:style>
  <w:style w:type="character" w:styleId="Pogrubienie">
    <w:name w:val="Strong"/>
    <w:uiPriority w:val="22"/>
    <w:qFormat/>
    <w:rsid w:val="007A68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5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859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6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076D7-D0BB-458F-9B9B-62116C41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</vt:lpstr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</dc:title>
  <dc:subject/>
  <dc:creator>UG Żurawica</dc:creator>
  <cp:keywords/>
  <dc:description>ZNAKI:50701</dc:description>
  <cp:lastModifiedBy>uzytkownik</cp:lastModifiedBy>
  <cp:revision>2</cp:revision>
  <cp:lastPrinted>2022-07-19T06:38:00Z</cp:lastPrinted>
  <dcterms:created xsi:type="dcterms:W3CDTF">2025-11-05T12:36:00Z</dcterms:created>
  <dcterms:modified xsi:type="dcterms:W3CDTF">2025-11-05T12:36:00Z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